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E1C" w:rsidRPr="00FB4C69" w:rsidRDefault="00FB4C69" w:rsidP="00FB4C69">
      <w:pPr>
        <w:jc w:val="center"/>
        <w:rPr>
          <w:sz w:val="112"/>
          <w:szCs w:val="112"/>
        </w:rPr>
      </w:pPr>
      <w:bookmarkStart w:id="0" w:name="_GoBack"/>
      <w:r w:rsidRPr="00FB4C69">
        <w:rPr>
          <w:sz w:val="112"/>
          <w:szCs w:val="112"/>
        </w:rPr>
        <w:t>test</w:t>
      </w:r>
      <w:bookmarkEnd w:id="0"/>
    </w:p>
    <w:sectPr w:rsidR="007E4E1C" w:rsidRPr="00FB4C69" w:rsidSect="00925CA2">
      <w:footerReference w:type="default" r:id="rId7"/>
      <w:pgSz w:w="11907" w:h="16840" w:code="9"/>
      <w:pgMar w:top="1418" w:right="1418" w:bottom="1418" w:left="1418" w:header="352" w:footer="793" w:gutter="0"/>
      <w:pgNumType w:start="1"/>
      <w:cols w:space="720" w:equalWidth="0">
        <w:col w:w="9402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34" w:rsidRDefault="00FB4C69" w:rsidP="0054279B">
    <w:pPr>
      <w:pStyle w:val="a4"/>
      <w:tabs>
        <w:tab w:val="clear" w:pos="4320"/>
        <w:tab w:val="clear" w:pos="8640"/>
      </w:tabs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35CE152"/>
    <w:lvl w:ilvl="0">
      <w:numFmt w:val="bullet"/>
      <w:lvlText w:val="*"/>
      <w:lvlJc w:val="left"/>
    </w:lvl>
  </w:abstractNum>
  <w:abstractNum w:abstractNumId="1">
    <w:nsid w:val="00000001"/>
    <w:multiLevelType w:val="hybridMultilevel"/>
    <w:tmpl w:val="515F007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2"/>
    <w:multiLevelType w:val="hybridMultilevel"/>
    <w:tmpl w:val="5BD062C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3"/>
    <w:multiLevelType w:val="hybridMultilevel"/>
    <w:tmpl w:val="12200854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4"/>
    <w:multiLevelType w:val="hybridMultilevel"/>
    <w:tmpl w:val="4DB127F8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5"/>
    <w:multiLevelType w:val="hybridMultilevel"/>
    <w:tmpl w:val="0216231A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6"/>
    <w:multiLevelType w:val="hybridMultilevel"/>
    <w:tmpl w:val="1F16E9E8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7"/>
    <w:multiLevelType w:val="hybridMultilevel"/>
    <w:tmpl w:val="1190CDE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8"/>
    <w:multiLevelType w:val="hybridMultilevel"/>
    <w:tmpl w:val="66EF438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9"/>
    <w:multiLevelType w:val="hybridMultilevel"/>
    <w:tmpl w:val="140E0F76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A"/>
    <w:multiLevelType w:val="hybridMultilevel"/>
    <w:tmpl w:val="3352255A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B"/>
    <w:multiLevelType w:val="hybridMultilevel"/>
    <w:tmpl w:val="109CF92E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C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D"/>
    <w:multiLevelType w:val="hybridMultilevel"/>
    <w:tmpl w:val="7FDCC232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0E"/>
    <w:multiLevelType w:val="hybridMultilevel"/>
    <w:tmpl w:val="1BEFD79E"/>
    <w:lvl w:ilvl="0" w:tplc="FFFFFFFF">
      <w:start w:val="16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0F"/>
    <w:multiLevelType w:val="hybridMultilevel"/>
    <w:tmpl w:val="41A7C4C8"/>
    <w:lvl w:ilvl="0" w:tplc="FFFFFFFF">
      <w:start w:val="1"/>
      <w:numFmt w:val="bullet"/>
      <w:lvlText w:val="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0"/>
    <w:multiLevelType w:val="hybridMultilevel"/>
    <w:tmpl w:val="6B68079A"/>
    <w:lvl w:ilvl="0" w:tplc="FFFFFFFF">
      <w:start w:val="1"/>
      <w:numFmt w:val="decimal"/>
      <w:lvlText w:val="[%1]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13F07C3"/>
    <w:multiLevelType w:val="singleLevel"/>
    <w:tmpl w:val="E2F2EFE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>
    <w:nsid w:val="01F96D40"/>
    <w:multiLevelType w:val="hybridMultilevel"/>
    <w:tmpl w:val="029A055A"/>
    <w:lvl w:ilvl="0" w:tplc="1BA4D744">
      <w:start w:val="3"/>
      <w:numFmt w:val="bullet"/>
      <w:lvlText w:val="•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4B95151"/>
    <w:multiLevelType w:val="hybridMultilevel"/>
    <w:tmpl w:val="9766B6DE"/>
    <w:lvl w:ilvl="0" w:tplc="20C6C1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95110BC"/>
    <w:multiLevelType w:val="hybridMultilevel"/>
    <w:tmpl w:val="6FE88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BB55941"/>
    <w:multiLevelType w:val="singleLevel"/>
    <w:tmpl w:val="B65C5A42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2">
    <w:nsid w:val="0CF41985"/>
    <w:multiLevelType w:val="hybridMultilevel"/>
    <w:tmpl w:val="8EF6F84C"/>
    <w:lvl w:ilvl="0" w:tplc="08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3">
    <w:nsid w:val="0E5B5FEE"/>
    <w:multiLevelType w:val="hybridMultilevel"/>
    <w:tmpl w:val="841807B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123368FA"/>
    <w:multiLevelType w:val="singleLevel"/>
    <w:tmpl w:val="E2F2EFE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>
    <w:nsid w:val="13EA342C"/>
    <w:multiLevelType w:val="hybridMultilevel"/>
    <w:tmpl w:val="7F8CAB9E"/>
    <w:lvl w:ilvl="0" w:tplc="08090015">
      <w:start w:val="1"/>
      <w:numFmt w:val="upp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1A0158EA"/>
    <w:multiLevelType w:val="hybridMultilevel"/>
    <w:tmpl w:val="8A86A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693738"/>
    <w:multiLevelType w:val="hybridMultilevel"/>
    <w:tmpl w:val="388EE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D16535A"/>
    <w:multiLevelType w:val="hybridMultilevel"/>
    <w:tmpl w:val="E78EB5A6"/>
    <w:lvl w:ilvl="0" w:tplc="43F4322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602F3A"/>
    <w:multiLevelType w:val="hybridMultilevel"/>
    <w:tmpl w:val="95E055B0"/>
    <w:lvl w:ilvl="0" w:tplc="C354E38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9B6237"/>
    <w:multiLevelType w:val="hybridMultilevel"/>
    <w:tmpl w:val="9B5A458A"/>
    <w:lvl w:ilvl="0" w:tplc="1D56ED8A">
      <w:start w:val="1"/>
      <w:numFmt w:val="decimal"/>
      <w:lvlText w:val="[%1]"/>
      <w:lvlJc w:val="left"/>
      <w:pPr>
        <w:ind w:left="108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345352"/>
    <w:multiLevelType w:val="hybridMultilevel"/>
    <w:tmpl w:val="88DE4D54"/>
    <w:lvl w:ilvl="0" w:tplc="6510B740">
      <w:start w:val="2"/>
      <w:numFmt w:val="bullet"/>
      <w:lvlText w:val=""/>
      <w:lvlJc w:val="left"/>
      <w:pPr>
        <w:ind w:left="660" w:hanging="360"/>
      </w:pPr>
      <w:rPr>
        <w:rFonts w:ascii="Symbol" w:eastAsia="Times New Roman" w:hAnsi="Symbol" w:hint="default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2">
    <w:nsid w:val="3C095E4C"/>
    <w:multiLevelType w:val="hybridMultilevel"/>
    <w:tmpl w:val="CA166A3E"/>
    <w:lvl w:ilvl="0" w:tplc="0409000F">
      <w:start w:val="1"/>
      <w:numFmt w:val="decimal"/>
      <w:lvlText w:val="%1."/>
      <w:lvlJc w:val="left"/>
      <w:pPr>
        <w:ind w:left="7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9" w:hanging="360"/>
      </w:pPr>
    </w:lvl>
    <w:lvl w:ilvl="2" w:tplc="0409001B" w:tentative="1">
      <w:start w:val="1"/>
      <w:numFmt w:val="lowerRoman"/>
      <w:lvlText w:val="%3."/>
      <w:lvlJc w:val="right"/>
      <w:pPr>
        <w:ind w:left="2179" w:hanging="180"/>
      </w:pPr>
    </w:lvl>
    <w:lvl w:ilvl="3" w:tplc="0409000F" w:tentative="1">
      <w:start w:val="1"/>
      <w:numFmt w:val="decimal"/>
      <w:lvlText w:val="%4."/>
      <w:lvlJc w:val="left"/>
      <w:pPr>
        <w:ind w:left="2899" w:hanging="360"/>
      </w:pPr>
    </w:lvl>
    <w:lvl w:ilvl="4" w:tplc="04090019" w:tentative="1">
      <w:start w:val="1"/>
      <w:numFmt w:val="lowerLetter"/>
      <w:lvlText w:val="%5."/>
      <w:lvlJc w:val="left"/>
      <w:pPr>
        <w:ind w:left="3619" w:hanging="360"/>
      </w:pPr>
    </w:lvl>
    <w:lvl w:ilvl="5" w:tplc="0409001B" w:tentative="1">
      <w:start w:val="1"/>
      <w:numFmt w:val="lowerRoman"/>
      <w:lvlText w:val="%6."/>
      <w:lvlJc w:val="right"/>
      <w:pPr>
        <w:ind w:left="4339" w:hanging="180"/>
      </w:pPr>
    </w:lvl>
    <w:lvl w:ilvl="6" w:tplc="0409000F" w:tentative="1">
      <w:start w:val="1"/>
      <w:numFmt w:val="decimal"/>
      <w:lvlText w:val="%7."/>
      <w:lvlJc w:val="left"/>
      <w:pPr>
        <w:ind w:left="5059" w:hanging="360"/>
      </w:pPr>
    </w:lvl>
    <w:lvl w:ilvl="7" w:tplc="04090019" w:tentative="1">
      <w:start w:val="1"/>
      <w:numFmt w:val="lowerLetter"/>
      <w:lvlText w:val="%8."/>
      <w:lvlJc w:val="left"/>
      <w:pPr>
        <w:ind w:left="5779" w:hanging="360"/>
      </w:pPr>
    </w:lvl>
    <w:lvl w:ilvl="8" w:tplc="040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33">
    <w:nsid w:val="40037FC2"/>
    <w:multiLevelType w:val="singleLevel"/>
    <w:tmpl w:val="E2F2EFE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4">
    <w:nsid w:val="4C5E7B9C"/>
    <w:multiLevelType w:val="hybridMultilevel"/>
    <w:tmpl w:val="CA2A5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0544D3"/>
    <w:multiLevelType w:val="hybridMultilevel"/>
    <w:tmpl w:val="25906E8C"/>
    <w:lvl w:ilvl="0" w:tplc="1C7ADA8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B21F9A"/>
    <w:multiLevelType w:val="hybridMultilevel"/>
    <w:tmpl w:val="2A705544"/>
    <w:lvl w:ilvl="0" w:tplc="D924C0E2">
      <w:start w:val="5"/>
      <w:numFmt w:val="bullet"/>
      <w:lvlText w:val="-"/>
      <w:lvlJc w:val="left"/>
      <w:pPr>
        <w:ind w:left="644" w:hanging="360"/>
      </w:pPr>
      <w:rPr>
        <w:rFonts w:ascii="TimesNewRoman" w:eastAsiaTheme="minorHAnsi" w:hAnsi="TimesNewRoma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503423A9"/>
    <w:multiLevelType w:val="hybridMultilevel"/>
    <w:tmpl w:val="6AA23EBC"/>
    <w:lvl w:ilvl="0" w:tplc="413AB5A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1375FC2"/>
    <w:multiLevelType w:val="hybridMultilevel"/>
    <w:tmpl w:val="B2A27998"/>
    <w:lvl w:ilvl="0" w:tplc="598823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0">
    <w:nsid w:val="599A3562"/>
    <w:multiLevelType w:val="singleLevel"/>
    <w:tmpl w:val="4872ACF0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1">
    <w:nsid w:val="5BFF0EC0"/>
    <w:multiLevelType w:val="hybridMultilevel"/>
    <w:tmpl w:val="1304002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3155B66"/>
    <w:multiLevelType w:val="singleLevel"/>
    <w:tmpl w:val="E2F2EFE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3">
    <w:nsid w:val="649D2EAE"/>
    <w:multiLevelType w:val="hybridMultilevel"/>
    <w:tmpl w:val="144895D6"/>
    <w:lvl w:ilvl="0" w:tplc="338AA5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51768C2"/>
    <w:multiLevelType w:val="hybridMultilevel"/>
    <w:tmpl w:val="5C964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70C145B"/>
    <w:multiLevelType w:val="hybridMultilevel"/>
    <w:tmpl w:val="2E1E9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92B546B"/>
    <w:multiLevelType w:val="hybridMultilevel"/>
    <w:tmpl w:val="5A0AB848"/>
    <w:lvl w:ilvl="0" w:tplc="A37A2E9A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294FEA"/>
    <w:multiLevelType w:val="hybridMultilevel"/>
    <w:tmpl w:val="0DE8BDD2"/>
    <w:lvl w:ilvl="0" w:tplc="B03A123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B3071B"/>
    <w:multiLevelType w:val="singleLevel"/>
    <w:tmpl w:val="7430B93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31"/>
  </w:num>
  <w:num w:numId="2">
    <w:abstractNumId w:val="28"/>
  </w:num>
  <w:num w:numId="3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7"/>
  </w:num>
  <w:num w:numId="5">
    <w:abstractNumId w:val="42"/>
  </w:num>
  <w:num w:numId="6">
    <w:abstractNumId w:val="40"/>
  </w:num>
  <w:num w:numId="7">
    <w:abstractNumId w:val="21"/>
  </w:num>
  <w:num w:numId="8">
    <w:abstractNumId w:val="33"/>
  </w:num>
  <w:num w:numId="9">
    <w:abstractNumId w:val="24"/>
  </w:num>
  <w:num w:numId="10">
    <w:abstractNumId w:val="48"/>
  </w:num>
  <w:num w:numId="11">
    <w:abstractNumId w:val="45"/>
  </w:num>
  <w:num w:numId="12">
    <w:abstractNumId w:val="32"/>
  </w:num>
  <w:num w:numId="13">
    <w:abstractNumId w:val="34"/>
  </w:num>
  <w:num w:numId="14">
    <w:abstractNumId w:val="35"/>
  </w:num>
  <w:num w:numId="15">
    <w:abstractNumId w:val="46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9"/>
  </w:num>
  <w:num w:numId="25">
    <w:abstractNumId w:val="10"/>
  </w:num>
  <w:num w:numId="26">
    <w:abstractNumId w:val="11"/>
  </w:num>
  <w:num w:numId="27">
    <w:abstractNumId w:val="12"/>
  </w:num>
  <w:num w:numId="28">
    <w:abstractNumId w:val="13"/>
  </w:num>
  <w:num w:numId="29">
    <w:abstractNumId w:val="14"/>
  </w:num>
  <w:num w:numId="30">
    <w:abstractNumId w:val="15"/>
  </w:num>
  <w:num w:numId="31">
    <w:abstractNumId w:val="16"/>
  </w:num>
  <w:num w:numId="32">
    <w:abstractNumId w:val="38"/>
  </w:num>
  <w:num w:numId="33">
    <w:abstractNumId w:val="30"/>
  </w:num>
  <w:num w:numId="34">
    <w:abstractNumId w:val="29"/>
  </w:num>
  <w:num w:numId="35">
    <w:abstractNumId w:val="25"/>
  </w:num>
  <w:num w:numId="36">
    <w:abstractNumId w:val="23"/>
  </w:num>
  <w:num w:numId="37">
    <w:abstractNumId w:val="41"/>
  </w:num>
  <w:num w:numId="38">
    <w:abstractNumId w:val="43"/>
  </w:num>
  <w:num w:numId="39">
    <w:abstractNumId w:val="39"/>
  </w:num>
  <w:num w:numId="40">
    <w:abstractNumId w:val="47"/>
  </w:num>
  <w:num w:numId="41">
    <w:abstractNumId w:val="36"/>
  </w:num>
  <w:num w:numId="42">
    <w:abstractNumId w:val="22"/>
  </w:num>
  <w:num w:numId="43">
    <w:abstractNumId w:val="27"/>
  </w:num>
  <w:num w:numId="44">
    <w:abstractNumId w:val="37"/>
  </w:num>
  <w:num w:numId="45">
    <w:abstractNumId w:val="20"/>
  </w:num>
  <w:num w:numId="46">
    <w:abstractNumId w:val="19"/>
  </w:num>
  <w:num w:numId="47">
    <w:abstractNumId w:val="26"/>
  </w:num>
  <w:num w:numId="48">
    <w:abstractNumId w:val="44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69"/>
    <w:rsid w:val="001064F1"/>
    <w:rsid w:val="002F4624"/>
    <w:rsid w:val="006C46DB"/>
    <w:rsid w:val="007E4E1C"/>
    <w:rsid w:val="009D3A59"/>
    <w:rsid w:val="00BA33A0"/>
    <w:rsid w:val="00D4594A"/>
    <w:rsid w:val="00FB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FB4C69"/>
    <w:pPr>
      <w:keepNext/>
      <w:bidi w:val="0"/>
      <w:spacing w:before="4000" w:after="240" w:line="240" w:lineRule="auto"/>
      <w:jc w:val="center"/>
      <w:outlineLvl w:val="0"/>
    </w:pPr>
    <w:rPr>
      <w:rFonts w:ascii="Arial Black" w:eastAsia="Times New Roman" w:hAnsi="Arial Black" w:cs="Times New Roman"/>
      <w:b/>
      <w:bCs/>
      <w:color w:val="7030A0"/>
      <w:w w:val="89"/>
      <w:kern w:val="32"/>
      <w:sz w:val="60"/>
      <w:szCs w:val="32"/>
      <w:lang w:bidi="he-I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B4C69"/>
    <w:pPr>
      <w:keepNext/>
      <w:keepLines/>
      <w:spacing w:before="200" w:after="0"/>
      <w:outlineLvl w:val="1"/>
    </w:pPr>
    <w:rPr>
      <w:rFonts w:ascii="Times New Roman" w:eastAsia="Times New Roman" w:hAnsi="Times New Roman" w:cs="Times New Roman"/>
      <w:b/>
      <w:bCs/>
      <w:iCs/>
      <w:color w:val="538135"/>
      <w:sz w:val="40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B4C69"/>
    <w:pPr>
      <w:keepNext/>
      <w:bidi w:val="0"/>
      <w:spacing w:before="240" w:after="240" w:line="360" w:lineRule="auto"/>
      <w:jc w:val="both"/>
      <w:outlineLvl w:val="2"/>
    </w:pPr>
    <w:rPr>
      <w:rFonts w:ascii="Times New Roman" w:eastAsia="Times New Roman" w:hAnsi="Times New Roman" w:cs="Times New Roman"/>
      <w:b/>
      <w:bCs/>
      <w:i/>
      <w:color w:val="C45911"/>
      <w:sz w:val="24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B4C69"/>
    <w:pPr>
      <w:keepNext/>
      <w:keepLines/>
      <w:spacing w:before="200" w:after="0"/>
      <w:outlineLvl w:val="3"/>
    </w:pPr>
    <w:rPr>
      <w:rFonts w:ascii="Times New Roman" w:eastAsia="Times New Roman" w:hAnsi="Times New Roman"/>
      <w:b/>
      <w:bCs/>
      <w:i/>
      <w:color w:val="00B050"/>
      <w:sz w:val="24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FB4C69"/>
    <w:pPr>
      <w:bidi w:val="0"/>
      <w:spacing w:before="240" w:after="240" w:line="240" w:lineRule="auto"/>
      <w:jc w:val="center"/>
      <w:outlineLvl w:val="4"/>
    </w:pPr>
    <w:rPr>
      <w:rFonts w:ascii="Times New Roman" w:eastAsia="Times New Roman" w:hAnsi="Times New Roman" w:cs="Arial"/>
      <w:b/>
      <w:bCs/>
      <w:iCs/>
      <w:color w:val="00B0F0"/>
      <w:sz w:val="20"/>
      <w:szCs w:val="26"/>
    </w:rPr>
  </w:style>
  <w:style w:type="paragraph" w:styleId="6">
    <w:name w:val="heading 6"/>
    <w:basedOn w:val="a"/>
    <w:next w:val="a"/>
    <w:link w:val="6Char"/>
    <w:uiPriority w:val="9"/>
    <w:unhideWhenUsed/>
    <w:qFormat/>
    <w:rsid w:val="00FB4C69"/>
    <w:pPr>
      <w:bidi w:val="0"/>
      <w:spacing w:before="240" w:after="240" w:line="240" w:lineRule="auto"/>
      <w:jc w:val="center"/>
      <w:outlineLvl w:val="5"/>
    </w:pPr>
    <w:rPr>
      <w:rFonts w:ascii="Times New Roman" w:eastAsia="Times New Roman" w:hAnsi="Times New Roman" w:cs="Arial"/>
      <w:b/>
      <w:bCs/>
      <w:color w:val="806000"/>
      <w:sz w:val="2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B4C69"/>
    <w:pPr>
      <w:keepNext/>
      <w:keepLines/>
      <w:spacing w:before="200" w:after="0"/>
      <w:outlineLvl w:val="6"/>
    </w:pPr>
    <w:rPr>
      <w:rFonts w:ascii="Calibri Light" w:eastAsia="Times New Roman" w:hAnsi="Calibri Light" w:cs="Cooper Black"/>
      <w:b/>
      <w:bCs/>
      <w:sz w:val="32"/>
      <w:szCs w:val="32"/>
      <w:lang w:val="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FB4C69"/>
    <w:rPr>
      <w:rFonts w:ascii="Arial Black" w:eastAsia="Times New Roman" w:hAnsi="Arial Black" w:cs="Times New Roman"/>
      <w:b/>
      <w:bCs/>
      <w:color w:val="7030A0"/>
      <w:w w:val="89"/>
      <w:kern w:val="32"/>
      <w:sz w:val="60"/>
      <w:szCs w:val="32"/>
      <w:lang w:bidi="he-IL"/>
    </w:rPr>
  </w:style>
  <w:style w:type="paragraph" w:customStyle="1" w:styleId="21">
    <w:name w:val="عنوان 21"/>
    <w:basedOn w:val="a"/>
    <w:next w:val="a"/>
    <w:uiPriority w:val="9"/>
    <w:unhideWhenUsed/>
    <w:qFormat/>
    <w:rsid w:val="00FB4C69"/>
    <w:pPr>
      <w:keepNext/>
      <w:bidi w:val="0"/>
      <w:spacing w:before="240" w:after="240" w:line="360" w:lineRule="auto"/>
      <w:jc w:val="both"/>
      <w:outlineLvl w:val="1"/>
    </w:pPr>
    <w:rPr>
      <w:rFonts w:ascii="Times New Roman" w:eastAsia="Times New Roman" w:hAnsi="Times New Roman" w:cs="Times New Roman"/>
      <w:b/>
      <w:bCs/>
      <w:iCs/>
      <w:color w:val="538135"/>
      <w:sz w:val="40"/>
      <w:szCs w:val="28"/>
    </w:rPr>
  </w:style>
  <w:style w:type="character" w:customStyle="1" w:styleId="3Char">
    <w:name w:val="عنوان 3 Char"/>
    <w:basedOn w:val="a0"/>
    <w:link w:val="3"/>
    <w:uiPriority w:val="9"/>
    <w:rsid w:val="00FB4C69"/>
    <w:rPr>
      <w:rFonts w:ascii="Times New Roman" w:eastAsia="Times New Roman" w:hAnsi="Times New Roman" w:cs="Times New Roman"/>
      <w:b/>
      <w:bCs/>
      <w:i/>
      <w:color w:val="C45911"/>
      <w:sz w:val="24"/>
      <w:szCs w:val="26"/>
    </w:rPr>
  </w:style>
  <w:style w:type="paragraph" w:customStyle="1" w:styleId="41">
    <w:name w:val="عنوان 41"/>
    <w:basedOn w:val="a"/>
    <w:next w:val="a"/>
    <w:uiPriority w:val="9"/>
    <w:unhideWhenUsed/>
    <w:qFormat/>
    <w:rsid w:val="00FB4C69"/>
    <w:pPr>
      <w:keepNext/>
      <w:bidi w:val="0"/>
      <w:spacing w:before="240" w:after="240" w:line="360" w:lineRule="auto"/>
      <w:jc w:val="both"/>
      <w:outlineLvl w:val="3"/>
    </w:pPr>
    <w:rPr>
      <w:rFonts w:ascii="Times New Roman" w:eastAsia="Times New Roman" w:hAnsi="Times New Roman" w:cs="Arial"/>
      <w:b/>
      <w:bCs/>
      <w:i/>
      <w:color w:val="00B050"/>
      <w:sz w:val="24"/>
      <w:szCs w:val="28"/>
    </w:rPr>
  </w:style>
  <w:style w:type="character" w:customStyle="1" w:styleId="5Char">
    <w:name w:val="عنوان 5 Char"/>
    <w:basedOn w:val="a0"/>
    <w:link w:val="5"/>
    <w:uiPriority w:val="9"/>
    <w:rsid w:val="00FB4C69"/>
    <w:rPr>
      <w:rFonts w:ascii="Times New Roman" w:eastAsia="Times New Roman" w:hAnsi="Times New Roman" w:cs="Arial"/>
      <w:b/>
      <w:bCs/>
      <w:iCs/>
      <w:color w:val="00B0F0"/>
      <w:sz w:val="20"/>
      <w:szCs w:val="26"/>
    </w:rPr>
  </w:style>
  <w:style w:type="character" w:customStyle="1" w:styleId="6Char">
    <w:name w:val="عنوان 6 Char"/>
    <w:basedOn w:val="a0"/>
    <w:link w:val="6"/>
    <w:uiPriority w:val="9"/>
    <w:rsid w:val="00FB4C69"/>
    <w:rPr>
      <w:rFonts w:ascii="Times New Roman" w:eastAsia="Times New Roman" w:hAnsi="Times New Roman" w:cs="Arial"/>
      <w:b/>
      <w:bCs/>
      <w:color w:val="806000"/>
      <w:sz w:val="20"/>
    </w:rPr>
  </w:style>
  <w:style w:type="paragraph" w:customStyle="1" w:styleId="71">
    <w:name w:val="عنوان 71"/>
    <w:basedOn w:val="a"/>
    <w:next w:val="a"/>
    <w:uiPriority w:val="9"/>
    <w:unhideWhenUsed/>
    <w:qFormat/>
    <w:rsid w:val="00FB4C69"/>
    <w:pPr>
      <w:keepNext/>
      <w:autoSpaceDE w:val="0"/>
      <w:autoSpaceDN w:val="0"/>
      <w:bidi w:val="0"/>
      <w:adjustRightInd w:val="0"/>
      <w:jc w:val="center"/>
      <w:outlineLvl w:val="6"/>
    </w:pPr>
    <w:rPr>
      <w:rFonts w:ascii="Calibri Light" w:eastAsia="Times New Roman" w:hAnsi="Calibri Light" w:cs="Cooper Black"/>
      <w:b/>
      <w:bCs/>
      <w:sz w:val="32"/>
      <w:szCs w:val="32"/>
      <w:lang w:val="en"/>
    </w:rPr>
  </w:style>
  <w:style w:type="numbering" w:customStyle="1" w:styleId="10">
    <w:name w:val="بلا قائمة1"/>
    <w:next w:val="a2"/>
    <w:uiPriority w:val="99"/>
    <w:semiHidden/>
    <w:unhideWhenUsed/>
    <w:rsid w:val="00FB4C69"/>
  </w:style>
  <w:style w:type="character" w:customStyle="1" w:styleId="2Char">
    <w:name w:val="عنوان 2 Char"/>
    <w:link w:val="2"/>
    <w:uiPriority w:val="9"/>
    <w:rsid w:val="00FB4C69"/>
    <w:rPr>
      <w:rFonts w:ascii="Times New Roman" w:eastAsia="Times New Roman" w:hAnsi="Times New Roman" w:cs="Times New Roman"/>
      <w:b/>
      <w:bCs/>
      <w:iCs/>
      <w:color w:val="538135"/>
      <w:sz w:val="40"/>
      <w:szCs w:val="28"/>
    </w:rPr>
  </w:style>
  <w:style w:type="character" w:customStyle="1" w:styleId="4Char">
    <w:name w:val="عنوان 4 Char"/>
    <w:link w:val="4"/>
    <w:uiPriority w:val="9"/>
    <w:rsid w:val="00FB4C69"/>
    <w:rPr>
      <w:rFonts w:ascii="Times New Roman" w:eastAsia="Times New Roman" w:hAnsi="Times New Roman"/>
      <w:b/>
      <w:bCs/>
      <w:i/>
      <w:color w:val="00B050"/>
      <w:sz w:val="24"/>
      <w:szCs w:val="28"/>
    </w:rPr>
  </w:style>
  <w:style w:type="paragraph" w:styleId="a3">
    <w:name w:val="header"/>
    <w:basedOn w:val="a"/>
    <w:link w:val="Char"/>
    <w:uiPriority w:val="99"/>
    <w:unhideWhenUsed/>
    <w:rsid w:val="00FB4C69"/>
    <w:pPr>
      <w:tabs>
        <w:tab w:val="center" w:pos="4320"/>
        <w:tab w:val="right" w:pos="8640"/>
      </w:tabs>
      <w:bidi w:val="0"/>
      <w:spacing w:before="240" w:after="240" w:line="240" w:lineRule="auto"/>
      <w:jc w:val="both"/>
    </w:pPr>
    <w:rPr>
      <w:rFonts w:ascii="Times New Roman" w:eastAsia="Calibri" w:hAnsi="Times New Roman" w:cs="Arial"/>
      <w:sz w:val="24"/>
    </w:rPr>
  </w:style>
  <w:style w:type="character" w:customStyle="1" w:styleId="Char">
    <w:name w:val="رأس الصفحة Char"/>
    <w:basedOn w:val="a0"/>
    <w:link w:val="a3"/>
    <w:uiPriority w:val="99"/>
    <w:rsid w:val="00FB4C69"/>
    <w:rPr>
      <w:rFonts w:ascii="Times New Roman" w:eastAsia="Calibri" w:hAnsi="Times New Roman" w:cs="Arial"/>
      <w:sz w:val="24"/>
    </w:rPr>
  </w:style>
  <w:style w:type="paragraph" w:styleId="a4">
    <w:name w:val="footer"/>
    <w:basedOn w:val="a"/>
    <w:link w:val="Char0"/>
    <w:uiPriority w:val="99"/>
    <w:unhideWhenUsed/>
    <w:rsid w:val="00FB4C69"/>
    <w:pPr>
      <w:tabs>
        <w:tab w:val="center" w:pos="4320"/>
        <w:tab w:val="right" w:pos="8640"/>
      </w:tabs>
      <w:bidi w:val="0"/>
      <w:spacing w:before="240" w:after="240" w:line="240" w:lineRule="auto"/>
      <w:jc w:val="both"/>
    </w:pPr>
    <w:rPr>
      <w:rFonts w:ascii="Times New Roman" w:eastAsia="Calibri" w:hAnsi="Times New Roman" w:cs="Arial"/>
      <w:sz w:val="24"/>
    </w:rPr>
  </w:style>
  <w:style w:type="character" w:customStyle="1" w:styleId="Char0">
    <w:name w:val="تذييل الصفحة Char"/>
    <w:basedOn w:val="a0"/>
    <w:link w:val="a4"/>
    <w:uiPriority w:val="99"/>
    <w:rsid w:val="00FB4C69"/>
    <w:rPr>
      <w:rFonts w:ascii="Times New Roman" w:eastAsia="Calibri" w:hAnsi="Times New Roman" w:cs="Arial"/>
      <w:sz w:val="24"/>
    </w:rPr>
  </w:style>
  <w:style w:type="character" w:styleId="a5">
    <w:name w:val="page number"/>
    <w:uiPriority w:val="99"/>
    <w:semiHidden/>
    <w:unhideWhenUsed/>
    <w:rsid w:val="00FB4C69"/>
  </w:style>
  <w:style w:type="paragraph" w:customStyle="1" w:styleId="a6">
    <w:name w:val="نمط"/>
    <w:rsid w:val="00FB4C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caption"/>
    <w:basedOn w:val="a"/>
    <w:next w:val="a"/>
    <w:uiPriority w:val="35"/>
    <w:unhideWhenUsed/>
    <w:qFormat/>
    <w:rsid w:val="00FB4C69"/>
    <w:pPr>
      <w:bidi w:val="0"/>
      <w:spacing w:before="240" w:after="240" w:line="240" w:lineRule="auto"/>
      <w:jc w:val="both"/>
    </w:pPr>
    <w:rPr>
      <w:rFonts w:ascii="Times New Roman" w:eastAsia="Calibri" w:hAnsi="Times New Roman" w:cs="Arial"/>
      <w:b/>
      <w:bCs/>
      <w:sz w:val="20"/>
      <w:szCs w:val="20"/>
    </w:rPr>
  </w:style>
  <w:style w:type="paragraph" w:styleId="a8">
    <w:name w:val="No Spacing"/>
    <w:uiPriority w:val="1"/>
    <w:qFormat/>
    <w:rsid w:val="00FB4C69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styleId="a9">
    <w:name w:val="Intense Reference"/>
    <w:uiPriority w:val="32"/>
    <w:qFormat/>
    <w:rsid w:val="00FB4C69"/>
    <w:rPr>
      <w:b/>
      <w:bCs/>
      <w:smallCaps/>
      <w:color w:val="C0504D"/>
      <w:spacing w:val="5"/>
      <w:u w:val="single"/>
    </w:rPr>
  </w:style>
  <w:style w:type="paragraph" w:styleId="aa">
    <w:name w:val="Title"/>
    <w:basedOn w:val="a"/>
    <w:link w:val="Char1"/>
    <w:uiPriority w:val="10"/>
    <w:qFormat/>
    <w:rsid w:val="00FB4C69"/>
    <w:pPr>
      <w:bidi w:val="0"/>
      <w:spacing w:before="480" w:after="120" w:line="240" w:lineRule="exact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Char1">
    <w:name w:val="العنوان Char"/>
    <w:basedOn w:val="a0"/>
    <w:link w:val="aa"/>
    <w:uiPriority w:val="10"/>
    <w:rsid w:val="00FB4C6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FB4C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FB4C69"/>
    <w:pPr>
      <w:bidi w:val="0"/>
      <w:ind w:left="720"/>
      <w:contextualSpacing/>
    </w:pPr>
    <w:rPr>
      <w:rFonts w:ascii="Calibri" w:eastAsia="Calibri" w:hAnsi="Calibri" w:cs="Arial"/>
      <w:lang w:val="en-GB"/>
    </w:rPr>
  </w:style>
  <w:style w:type="character" w:styleId="ac">
    <w:name w:val="Strong"/>
    <w:uiPriority w:val="22"/>
    <w:qFormat/>
    <w:rsid w:val="00FB4C69"/>
    <w:rPr>
      <w:b/>
      <w:bCs/>
    </w:rPr>
  </w:style>
  <w:style w:type="paragraph" w:customStyle="1" w:styleId="references">
    <w:name w:val="references"/>
    <w:rsid w:val="00FB4C69"/>
    <w:pPr>
      <w:numPr>
        <w:numId w:val="39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table" w:styleId="ad">
    <w:name w:val="Table Grid"/>
    <w:basedOn w:val="a1"/>
    <w:uiPriority w:val="39"/>
    <w:rsid w:val="00FB4C69"/>
    <w:pPr>
      <w:spacing w:after="0" w:line="240" w:lineRule="auto"/>
    </w:pPr>
    <w:rPr>
      <w:rFonts w:ascii="Calibri" w:eastAsia="Calibri" w:hAnsi="Calibri" w:cs="Arial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FB4C69"/>
  </w:style>
  <w:style w:type="character" w:customStyle="1" w:styleId="gt-baf-back">
    <w:name w:val="gt-baf-back"/>
    <w:rsid w:val="00FB4C69"/>
  </w:style>
  <w:style w:type="paragraph" w:customStyle="1" w:styleId="Affiliation">
    <w:name w:val="Affiliation"/>
    <w:rsid w:val="00FB4C69"/>
    <w:pPr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</w:rPr>
  </w:style>
  <w:style w:type="paragraph" w:styleId="ae">
    <w:name w:val="table of figures"/>
    <w:basedOn w:val="a"/>
    <w:next w:val="a"/>
    <w:uiPriority w:val="99"/>
    <w:unhideWhenUsed/>
    <w:rsid w:val="00FB4C69"/>
    <w:pPr>
      <w:bidi w:val="0"/>
      <w:spacing w:after="0"/>
    </w:pPr>
    <w:rPr>
      <w:rFonts w:ascii="Calibri" w:eastAsia="Calibri" w:hAnsi="Calibri" w:cs="Arial"/>
      <w:lang w:val="en-GB"/>
    </w:rPr>
  </w:style>
  <w:style w:type="character" w:styleId="Hyperlink">
    <w:name w:val="Hyperlink"/>
    <w:uiPriority w:val="99"/>
    <w:unhideWhenUsed/>
    <w:rsid w:val="00FB4C69"/>
    <w:rPr>
      <w:color w:val="0563C1"/>
      <w:u w:val="single"/>
    </w:rPr>
  </w:style>
  <w:style w:type="character" w:customStyle="1" w:styleId="Char2">
    <w:name w:val="نص في بالون Char"/>
    <w:basedOn w:val="a0"/>
    <w:link w:val="af"/>
    <w:uiPriority w:val="99"/>
    <w:semiHidden/>
    <w:rsid w:val="00FB4C69"/>
    <w:rPr>
      <w:rFonts w:ascii="Tahoma" w:hAnsi="Tahoma" w:cs="Tahoma"/>
      <w:sz w:val="16"/>
      <w:szCs w:val="16"/>
      <w:lang w:val="en-GB"/>
    </w:rPr>
  </w:style>
  <w:style w:type="paragraph" w:styleId="af">
    <w:name w:val="Balloon Text"/>
    <w:basedOn w:val="a"/>
    <w:link w:val="Char2"/>
    <w:uiPriority w:val="99"/>
    <w:semiHidden/>
    <w:unhideWhenUsed/>
    <w:rsid w:val="00FB4C69"/>
    <w:pPr>
      <w:bidi w:val="0"/>
      <w:spacing w:after="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Char10">
    <w:name w:val="نص في بالون Char1"/>
    <w:basedOn w:val="a0"/>
    <w:uiPriority w:val="99"/>
    <w:semiHidden/>
    <w:rsid w:val="00FB4C69"/>
    <w:rPr>
      <w:rFonts w:ascii="Tahoma" w:hAnsi="Tahoma" w:cs="Tahoma"/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FB4C69"/>
    <w:rPr>
      <w:rFonts w:ascii="Calibri Light" w:eastAsia="Times New Roman" w:hAnsi="Calibri Light" w:cs="Cooper Black"/>
      <w:b/>
      <w:bCs/>
      <w:sz w:val="32"/>
      <w:szCs w:val="32"/>
      <w:lang w:val="en"/>
    </w:rPr>
  </w:style>
  <w:style w:type="paragraph" w:styleId="20">
    <w:name w:val="toc 2"/>
    <w:basedOn w:val="a"/>
    <w:next w:val="a"/>
    <w:uiPriority w:val="39"/>
    <w:unhideWhenUsed/>
    <w:rsid w:val="00FB4C69"/>
    <w:pPr>
      <w:bidi w:val="0"/>
      <w:spacing w:after="0" w:line="240" w:lineRule="auto"/>
      <w:jc w:val="both"/>
    </w:pPr>
    <w:rPr>
      <w:rFonts w:ascii="Times New Roman" w:eastAsia="Calibri" w:hAnsi="Times New Roman" w:cs="Arial"/>
      <w:sz w:val="24"/>
    </w:rPr>
  </w:style>
  <w:style w:type="paragraph" w:styleId="11">
    <w:name w:val="toc 1"/>
    <w:basedOn w:val="a"/>
    <w:next w:val="a"/>
    <w:uiPriority w:val="39"/>
    <w:unhideWhenUsed/>
    <w:rsid w:val="00FB4C69"/>
    <w:pPr>
      <w:tabs>
        <w:tab w:val="right" w:leader="dot" w:pos="9392"/>
      </w:tabs>
      <w:bidi w:val="0"/>
      <w:spacing w:before="240" w:after="240" w:line="240" w:lineRule="auto"/>
      <w:jc w:val="both"/>
    </w:pPr>
    <w:rPr>
      <w:rFonts w:ascii="Times New Roman" w:eastAsia="Calibri" w:hAnsi="Times New Roman" w:cs="Arial"/>
      <w:b/>
      <w:bCs/>
      <w:noProof/>
      <w:sz w:val="24"/>
      <w:lang w:bidi="he-IL"/>
    </w:rPr>
  </w:style>
  <w:style w:type="paragraph" w:styleId="30">
    <w:name w:val="toc 3"/>
    <w:basedOn w:val="a"/>
    <w:next w:val="a"/>
    <w:uiPriority w:val="39"/>
    <w:unhideWhenUsed/>
    <w:rsid w:val="00FB4C69"/>
    <w:pPr>
      <w:bidi w:val="0"/>
      <w:spacing w:after="0" w:line="240" w:lineRule="auto"/>
      <w:ind w:left="482"/>
      <w:jc w:val="both"/>
    </w:pPr>
    <w:rPr>
      <w:rFonts w:ascii="Times New Roman" w:eastAsia="Calibri" w:hAnsi="Times New Roman" w:cs="Arial"/>
      <w:sz w:val="24"/>
    </w:rPr>
  </w:style>
  <w:style w:type="paragraph" w:customStyle="1" w:styleId="710">
    <w:name w:val="جدول محتويات 71"/>
    <w:basedOn w:val="a"/>
    <w:next w:val="a"/>
    <w:autoRedefine/>
    <w:uiPriority w:val="39"/>
    <w:unhideWhenUsed/>
    <w:rsid w:val="00FB4C69"/>
    <w:pPr>
      <w:bidi w:val="0"/>
      <w:spacing w:after="100" w:line="259" w:lineRule="auto"/>
      <w:ind w:left="1320"/>
    </w:pPr>
    <w:rPr>
      <w:rFonts w:eastAsia="Times New Roman"/>
    </w:rPr>
  </w:style>
  <w:style w:type="paragraph" w:styleId="40">
    <w:name w:val="toc 4"/>
    <w:basedOn w:val="a"/>
    <w:next w:val="a"/>
    <w:uiPriority w:val="39"/>
    <w:unhideWhenUsed/>
    <w:rsid w:val="00FB4C69"/>
    <w:pPr>
      <w:bidi w:val="0"/>
      <w:spacing w:after="0" w:line="240" w:lineRule="auto"/>
      <w:ind w:left="720"/>
      <w:jc w:val="both"/>
    </w:pPr>
    <w:rPr>
      <w:rFonts w:ascii="Times New Roman" w:eastAsia="Calibri" w:hAnsi="Times New Roman" w:cs="Arial"/>
      <w:sz w:val="24"/>
    </w:rPr>
  </w:style>
  <w:style w:type="paragraph" w:styleId="50">
    <w:name w:val="toc 5"/>
    <w:basedOn w:val="a"/>
    <w:next w:val="a"/>
    <w:uiPriority w:val="39"/>
    <w:unhideWhenUsed/>
    <w:rsid w:val="00FB4C69"/>
    <w:pPr>
      <w:bidi w:val="0"/>
      <w:spacing w:after="0" w:line="240" w:lineRule="auto"/>
      <w:jc w:val="both"/>
    </w:pPr>
    <w:rPr>
      <w:rFonts w:ascii="Times New Roman" w:eastAsia="Calibri" w:hAnsi="Times New Roman" w:cs="Arial"/>
      <w:sz w:val="24"/>
    </w:rPr>
  </w:style>
  <w:style w:type="paragraph" w:styleId="60">
    <w:name w:val="toc 6"/>
    <w:basedOn w:val="a"/>
    <w:next w:val="a"/>
    <w:uiPriority w:val="39"/>
    <w:unhideWhenUsed/>
    <w:rsid w:val="00FB4C69"/>
    <w:pPr>
      <w:bidi w:val="0"/>
      <w:spacing w:after="0" w:line="240" w:lineRule="auto"/>
      <w:jc w:val="both"/>
    </w:pPr>
    <w:rPr>
      <w:rFonts w:ascii="Times New Roman" w:eastAsia="Calibri" w:hAnsi="Times New Roman" w:cs="Arial"/>
      <w:sz w:val="24"/>
    </w:rPr>
  </w:style>
  <w:style w:type="paragraph" w:customStyle="1" w:styleId="81">
    <w:name w:val="جدول محتويات 81"/>
    <w:basedOn w:val="a"/>
    <w:next w:val="a"/>
    <w:autoRedefine/>
    <w:uiPriority w:val="39"/>
    <w:unhideWhenUsed/>
    <w:rsid w:val="00FB4C69"/>
    <w:pPr>
      <w:bidi w:val="0"/>
      <w:spacing w:after="100" w:line="259" w:lineRule="auto"/>
      <w:ind w:left="1540"/>
    </w:pPr>
    <w:rPr>
      <w:rFonts w:eastAsia="Times New Roman"/>
    </w:rPr>
  </w:style>
  <w:style w:type="paragraph" w:customStyle="1" w:styleId="91">
    <w:name w:val="جدول محتويات 91"/>
    <w:basedOn w:val="a"/>
    <w:next w:val="a"/>
    <w:autoRedefine/>
    <w:uiPriority w:val="39"/>
    <w:unhideWhenUsed/>
    <w:rsid w:val="00FB4C69"/>
    <w:pPr>
      <w:bidi w:val="0"/>
      <w:spacing w:after="100" w:line="259" w:lineRule="auto"/>
      <w:ind w:left="1760"/>
    </w:pPr>
    <w:rPr>
      <w:rFonts w:eastAsia="Times New Roman"/>
    </w:rPr>
  </w:style>
  <w:style w:type="character" w:customStyle="1" w:styleId="2Char1">
    <w:name w:val="عنوان 2 Char1"/>
    <w:basedOn w:val="a0"/>
    <w:link w:val="2"/>
    <w:uiPriority w:val="9"/>
    <w:semiHidden/>
    <w:rsid w:val="00FB4C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Char1">
    <w:name w:val="عنوان 4 Char1"/>
    <w:basedOn w:val="a0"/>
    <w:link w:val="4"/>
    <w:uiPriority w:val="9"/>
    <w:semiHidden/>
    <w:rsid w:val="00FB4C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7Char1">
    <w:name w:val="عنوان 7 Char1"/>
    <w:basedOn w:val="a0"/>
    <w:link w:val="7"/>
    <w:uiPriority w:val="9"/>
    <w:semiHidden/>
    <w:rsid w:val="00FB4C69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FB4C69"/>
    <w:pPr>
      <w:keepNext/>
      <w:bidi w:val="0"/>
      <w:spacing w:before="4000" w:after="240" w:line="240" w:lineRule="auto"/>
      <w:jc w:val="center"/>
      <w:outlineLvl w:val="0"/>
    </w:pPr>
    <w:rPr>
      <w:rFonts w:ascii="Arial Black" w:eastAsia="Times New Roman" w:hAnsi="Arial Black" w:cs="Times New Roman"/>
      <w:b/>
      <w:bCs/>
      <w:color w:val="7030A0"/>
      <w:w w:val="89"/>
      <w:kern w:val="32"/>
      <w:sz w:val="60"/>
      <w:szCs w:val="32"/>
      <w:lang w:bidi="he-I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B4C69"/>
    <w:pPr>
      <w:keepNext/>
      <w:keepLines/>
      <w:spacing w:before="200" w:after="0"/>
      <w:outlineLvl w:val="1"/>
    </w:pPr>
    <w:rPr>
      <w:rFonts w:ascii="Times New Roman" w:eastAsia="Times New Roman" w:hAnsi="Times New Roman" w:cs="Times New Roman"/>
      <w:b/>
      <w:bCs/>
      <w:iCs/>
      <w:color w:val="538135"/>
      <w:sz w:val="40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B4C69"/>
    <w:pPr>
      <w:keepNext/>
      <w:bidi w:val="0"/>
      <w:spacing w:before="240" w:after="240" w:line="360" w:lineRule="auto"/>
      <w:jc w:val="both"/>
      <w:outlineLvl w:val="2"/>
    </w:pPr>
    <w:rPr>
      <w:rFonts w:ascii="Times New Roman" w:eastAsia="Times New Roman" w:hAnsi="Times New Roman" w:cs="Times New Roman"/>
      <w:b/>
      <w:bCs/>
      <w:i/>
      <w:color w:val="C45911"/>
      <w:sz w:val="24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B4C69"/>
    <w:pPr>
      <w:keepNext/>
      <w:keepLines/>
      <w:spacing w:before="200" w:after="0"/>
      <w:outlineLvl w:val="3"/>
    </w:pPr>
    <w:rPr>
      <w:rFonts w:ascii="Times New Roman" w:eastAsia="Times New Roman" w:hAnsi="Times New Roman"/>
      <w:b/>
      <w:bCs/>
      <w:i/>
      <w:color w:val="00B050"/>
      <w:sz w:val="24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FB4C69"/>
    <w:pPr>
      <w:bidi w:val="0"/>
      <w:spacing w:before="240" w:after="240" w:line="240" w:lineRule="auto"/>
      <w:jc w:val="center"/>
      <w:outlineLvl w:val="4"/>
    </w:pPr>
    <w:rPr>
      <w:rFonts w:ascii="Times New Roman" w:eastAsia="Times New Roman" w:hAnsi="Times New Roman" w:cs="Arial"/>
      <w:b/>
      <w:bCs/>
      <w:iCs/>
      <w:color w:val="00B0F0"/>
      <w:sz w:val="20"/>
      <w:szCs w:val="26"/>
    </w:rPr>
  </w:style>
  <w:style w:type="paragraph" w:styleId="6">
    <w:name w:val="heading 6"/>
    <w:basedOn w:val="a"/>
    <w:next w:val="a"/>
    <w:link w:val="6Char"/>
    <w:uiPriority w:val="9"/>
    <w:unhideWhenUsed/>
    <w:qFormat/>
    <w:rsid w:val="00FB4C69"/>
    <w:pPr>
      <w:bidi w:val="0"/>
      <w:spacing w:before="240" w:after="240" w:line="240" w:lineRule="auto"/>
      <w:jc w:val="center"/>
      <w:outlineLvl w:val="5"/>
    </w:pPr>
    <w:rPr>
      <w:rFonts w:ascii="Times New Roman" w:eastAsia="Times New Roman" w:hAnsi="Times New Roman" w:cs="Arial"/>
      <w:b/>
      <w:bCs/>
      <w:color w:val="806000"/>
      <w:sz w:val="2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B4C69"/>
    <w:pPr>
      <w:keepNext/>
      <w:keepLines/>
      <w:spacing w:before="200" w:after="0"/>
      <w:outlineLvl w:val="6"/>
    </w:pPr>
    <w:rPr>
      <w:rFonts w:ascii="Calibri Light" w:eastAsia="Times New Roman" w:hAnsi="Calibri Light" w:cs="Cooper Black"/>
      <w:b/>
      <w:bCs/>
      <w:sz w:val="32"/>
      <w:szCs w:val="32"/>
      <w:lang w:val="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FB4C69"/>
    <w:rPr>
      <w:rFonts w:ascii="Arial Black" w:eastAsia="Times New Roman" w:hAnsi="Arial Black" w:cs="Times New Roman"/>
      <w:b/>
      <w:bCs/>
      <w:color w:val="7030A0"/>
      <w:w w:val="89"/>
      <w:kern w:val="32"/>
      <w:sz w:val="60"/>
      <w:szCs w:val="32"/>
      <w:lang w:bidi="he-IL"/>
    </w:rPr>
  </w:style>
  <w:style w:type="paragraph" w:customStyle="1" w:styleId="21">
    <w:name w:val="عنوان 21"/>
    <w:basedOn w:val="a"/>
    <w:next w:val="a"/>
    <w:uiPriority w:val="9"/>
    <w:unhideWhenUsed/>
    <w:qFormat/>
    <w:rsid w:val="00FB4C69"/>
    <w:pPr>
      <w:keepNext/>
      <w:bidi w:val="0"/>
      <w:spacing w:before="240" w:after="240" w:line="360" w:lineRule="auto"/>
      <w:jc w:val="both"/>
      <w:outlineLvl w:val="1"/>
    </w:pPr>
    <w:rPr>
      <w:rFonts w:ascii="Times New Roman" w:eastAsia="Times New Roman" w:hAnsi="Times New Roman" w:cs="Times New Roman"/>
      <w:b/>
      <w:bCs/>
      <w:iCs/>
      <w:color w:val="538135"/>
      <w:sz w:val="40"/>
      <w:szCs w:val="28"/>
    </w:rPr>
  </w:style>
  <w:style w:type="character" w:customStyle="1" w:styleId="3Char">
    <w:name w:val="عنوان 3 Char"/>
    <w:basedOn w:val="a0"/>
    <w:link w:val="3"/>
    <w:uiPriority w:val="9"/>
    <w:rsid w:val="00FB4C69"/>
    <w:rPr>
      <w:rFonts w:ascii="Times New Roman" w:eastAsia="Times New Roman" w:hAnsi="Times New Roman" w:cs="Times New Roman"/>
      <w:b/>
      <w:bCs/>
      <w:i/>
      <w:color w:val="C45911"/>
      <w:sz w:val="24"/>
      <w:szCs w:val="26"/>
    </w:rPr>
  </w:style>
  <w:style w:type="paragraph" w:customStyle="1" w:styleId="41">
    <w:name w:val="عنوان 41"/>
    <w:basedOn w:val="a"/>
    <w:next w:val="a"/>
    <w:uiPriority w:val="9"/>
    <w:unhideWhenUsed/>
    <w:qFormat/>
    <w:rsid w:val="00FB4C69"/>
    <w:pPr>
      <w:keepNext/>
      <w:bidi w:val="0"/>
      <w:spacing w:before="240" w:after="240" w:line="360" w:lineRule="auto"/>
      <w:jc w:val="both"/>
      <w:outlineLvl w:val="3"/>
    </w:pPr>
    <w:rPr>
      <w:rFonts w:ascii="Times New Roman" w:eastAsia="Times New Roman" w:hAnsi="Times New Roman" w:cs="Arial"/>
      <w:b/>
      <w:bCs/>
      <w:i/>
      <w:color w:val="00B050"/>
      <w:sz w:val="24"/>
      <w:szCs w:val="28"/>
    </w:rPr>
  </w:style>
  <w:style w:type="character" w:customStyle="1" w:styleId="5Char">
    <w:name w:val="عنوان 5 Char"/>
    <w:basedOn w:val="a0"/>
    <w:link w:val="5"/>
    <w:uiPriority w:val="9"/>
    <w:rsid w:val="00FB4C69"/>
    <w:rPr>
      <w:rFonts w:ascii="Times New Roman" w:eastAsia="Times New Roman" w:hAnsi="Times New Roman" w:cs="Arial"/>
      <w:b/>
      <w:bCs/>
      <w:iCs/>
      <w:color w:val="00B0F0"/>
      <w:sz w:val="20"/>
      <w:szCs w:val="26"/>
    </w:rPr>
  </w:style>
  <w:style w:type="character" w:customStyle="1" w:styleId="6Char">
    <w:name w:val="عنوان 6 Char"/>
    <w:basedOn w:val="a0"/>
    <w:link w:val="6"/>
    <w:uiPriority w:val="9"/>
    <w:rsid w:val="00FB4C69"/>
    <w:rPr>
      <w:rFonts w:ascii="Times New Roman" w:eastAsia="Times New Roman" w:hAnsi="Times New Roman" w:cs="Arial"/>
      <w:b/>
      <w:bCs/>
      <w:color w:val="806000"/>
      <w:sz w:val="20"/>
    </w:rPr>
  </w:style>
  <w:style w:type="paragraph" w:customStyle="1" w:styleId="71">
    <w:name w:val="عنوان 71"/>
    <w:basedOn w:val="a"/>
    <w:next w:val="a"/>
    <w:uiPriority w:val="9"/>
    <w:unhideWhenUsed/>
    <w:qFormat/>
    <w:rsid w:val="00FB4C69"/>
    <w:pPr>
      <w:keepNext/>
      <w:autoSpaceDE w:val="0"/>
      <w:autoSpaceDN w:val="0"/>
      <w:bidi w:val="0"/>
      <w:adjustRightInd w:val="0"/>
      <w:jc w:val="center"/>
      <w:outlineLvl w:val="6"/>
    </w:pPr>
    <w:rPr>
      <w:rFonts w:ascii="Calibri Light" w:eastAsia="Times New Roman" w:hAnsi="Calibri Light" w:cs="Cooper Black"/>
      <w:b/>
      <w:bCs/>
      <w:sz w:val="32"/>
      <w:szCs w:val="32"/>
      <w:lang w:val="en"/>
    </w:rPr>
  </w:style>
  <w:style w:type="numbering" w:customStyle="1" w:styleId="10">
    <w:name w:val="بلا قائمة1"/>
    <w:next w:val="a2"/>
    <w:uiPriority w:val="99"/>
    <w:semiHidden/>
    <w:unhideWhenUsed/>
    <w:rsid w:val="00FB4C69"/>
  </w:style>
  <w:style w:type="character" w:customStyle="1" w:styleId="2Char">
    <w:name w:val="عنوان 2 Char"/>
    <w:link w:val="2"/>
    <w:uiPriority w:val="9"/>
    <w:rsid w:val="00FB4C69"/>
    <w:rPr>
      <w:rFonts w:ascii="Times New Roman" w:eastAsia="Times New Roman" w:hAnsi="Times New Roman" w:cs="Times New Roman"/>
      <w:b/>
      <w:bCs/>
      <w:iCs/>
      <w:color w:val="538135"/>
      <w:sz w:val="40"/>
      <w:szCs w:val="28"/>
    </w:rPr>
  </w:style>
  <w:style w:type="character" w:customStyle="1" w:styleId="4Char">
    <w:name w:val="عنوان 4 Char"/>
    <w:link w:val="4"/>
    <w:uiPriority w:val="9"/>
    <w:rsid w:val="00FB4C69"/>
    <w:rPr>
      <w:rFonts w:ascii="Times New Roman" w:eastAsia="Times New Roman" w:hAnsi="Times New Roman"/>
      <w:b/>
      <w:bCs/>
      <w:i/>
      <w:color w:val="00B050"/>
      <w:sz w:val="24"/>
      <w:szCs w:val="28"/>
    </w:rPr>
  </w:style>
  <w:style w:type="paragraph" w:styleId="a3">
    <w:name w:val="header"/>
    <w:basedOn w:val="a"/>
    <w:link w:val="Char"/>
    <w:uiPriority w:val="99"/>
    <w:unhideWhenUsed/>
    <w:rsid w:val="00FB4C69"/>
    <w:pPr>
      <w:tabs>
        <w:tab w:val="center" w:pos="4320"/>
        <w:tab w:val="right" w:pos="8640"/>
      </w:tabs>
      <w:bidi w:val="0"/>
      <w:spacing w:before="240" w:after="240" w:line="240" w:lineRule="auto"/>
      <w:jc w:val="both"/>
    </w:pPr>
    <w:rPr>
      <w:rFonts w:ascii="Times New Roman" w:eastAsia="Calibri" w:hAnsi="Times New Roman" w:cs="Arial"/>
      <w:sz w:val="24"/>
    </w:rPr>
  </w:style>
  <w:style w:type="character" w:customStyle="1" w:styleId="Char">
    <w:name w:val="رأس الصفحة Char"/>
    <w:basedOn w:val="a0"/>
    <w:link w:val="a3"/>
    <w:uiPriority w:val="99"/>
    <w:rsid w:val="00FB4C69"/>
    <w:rPr>
      <w:rFonts w:ascii="Times New Roman" w:eastAsia="Calibri" w:hAnsi="Times New Roman" w:cs="Arial"/>
      <w:sz w:val="24"/>
    </w:rPr>
  </w:style>
  <w:style w:type="paragraph" w:styleId="a4">
    <w:name w:val="footer"/>
    <w:basedOn w:val="a"/>
    <w:link w:val="Char0"/>
    <w:uiPriority w:val="99"/>
    <w:unhideWhenUsed/>
    <w:rsid w:val="00FB4C69"/>
    <w:pPr>
      <w:tabs>
        <w:tab w:val="center" w:pos="4320"/>
        <w:tab w:val="right" w:pos="8640"/>
      </w:tabs>
      <w:bidi w:val="0"/>
      <w:spacing w:before="240" w:after="240" w:line="240" w:lineRule="auto"/>
      <w:jc w:val="both"/>
    </w:pPr>
    <w:rPr>
      <w:rFonts w:ascii="Times New Roman" w:eastAsia="Calibri" w:hAnsi="Times New Roman" w:cs="Arial"/>
      <w:sz w:val="24"/>
    </w:rPr>
  </w:style>
  <w:style w:type="character" w:customStyle="1" w:styleId="Char0">
    <w:name w:val="تذييل الصفحة Char"/>
    <w:basedOn w:val="a0"/>
    <w:link w:val="a4"/>
    <w:uiPriority w:val="99"/>
    <w:rsid w:val="00FB4C69"/>
    <w:rPr>
      <w:rFonts w:ascii="Times New Roman" w:eastAsia="Calibri" w:hAnsi="Times New Roman" w:cs="Arial"/>
      <w:sz w:val="24"/>
    </w:rPr>
  </w:style>
  <w:style w:type="character" w:styleId="a5">
    <w:name w:val="page number"/>
    <w:uiPriority w:val="99"/>
    <w:semiHidden/>
    <w:unhideWhenUsed/>
    <w:rsid w:val="00FB4C69"/>
  </w:style>
  <w:style w:type="paragraph" w:customStyle="1" w:styleId="a6">
    <w:name w:val="نمط"/>
    <w:rsid w:val="00FB4C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caption"/>
    <w:basedOn w:val="a"/>
    <w:next w:val="a"/>
    <w:uiPriority w:val="35"/>
    <w:unhideWhenUsed/>
    <w:qFormat/>
    <w:rsid w:val="00FB4C69"/>
    <w:pPr>
      <w:bidi w:val="0"/>
      <w:spacing w:before="240" w:after="240" w:line="240" w:lineRule="auto"/>
      <w:jc w:val="both"/>
    </w:pPr>
    <w:rPr>
      <w:rFonts w:ascii="Times New Roman" w:eastAsia="Calibri" w:hAnsi="Times New Roman" w:cs="Arial"/>
      <w:b/>
      <w:bCs/>
      <w:sz w:val="20"/>
      <w:szCs w:val="20"/>
    </w:rPr>
  </w:style>
  <w:style w:type="paragraph" w:styleId="a8">
    <w:name w:val="No Spacing"/>
    <w:uiPriority w:val="1"/>
    <w:qFormat/>
    <w:rsid w:val="00FB4C69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styleId="a9">
    <w:name w:val="Intense Reference"/>
    <w:uiPriority w:val="32"/>
    <w:qFormat/>
    <w:rsid w:val="00FB4C69"/>
    <w:rPr>
      <w:b/>
      <w:bCs/>
      <w:smallCaps/>
      <w:color w:val="C0504D"/>
      <w:spacing w:val="5"/>
      <w:u w:val="single"/>
    </w:rPr>
  </w:style>
  <w:style w:type="paragraph" w:styleId="aa">
    <w:name w:val="Title"/>
    <w:basedOn w:val="a"/>
    <w:link w:val="Char1"/>
    <w:uiPriority w:val="10"/>
    <w:qFormat/>
    <w:rsid w:val="00FB4C69"/>
    <w:pPr>
      <w:bidi w:val="0"/>
      <w:spacing w:before="480" w:after="120" w:line="240" w:lineRule="exact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Char1">
    <w:name w:val="العنوان Char"/>
    <w:basedOn w:val="a0"/>
    <w:link w:val="aa"/>
    <w:uiPriority w:val="10"/>
    <w:rsid w:val="00FB4C6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FB4C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FB4C69"/>
    <w:pPr>
      <w:bidi w:val="0"/>
      <w:ind w:left="720"/>
      <w:contextualSpacing/>
    </w:pPr>
    <w:rPr>
      <w:rFonts w:ascii="Calibri" w:eastAsia="Calibri" w:hAnsi="Calibri" w:cs="Arial"/>
      <w:lang w:val="en-GB"/>
    </w:rPr>
  </w:style>
  <w:style w:type="character" w:styleId="ac">
    <w:name w:val="Strong"/>
    <w:uiPriority w:val="22"/>
    <w:qFormat/>
    <w:rsid w:val="00FB4C69"/>
    <w:rPr>
      <w:b/>
      <w:bCs/>
    </w:rPr>
  </w:style>
  <w:style w:type="paragraph" w:customStyle="1" w:styleId="references">
    <w:name w:val="references"/>
    <w:rsid w:val="00FB4C69"/>
    <w:pPr>
      <w:numPr>
        <w:numId w:val="39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table" w:styleId="ad">
    <w:name w:val="Table Grid"/>
    <w:basedOn w:val="a1"/>
    <w:uiPriority w:val="39"/>
    <w:rsid w:val="00FB4C69"/>
    <w:pPr>
      <w:spacing w:after="0" w:line="240" w:lineRule="auto"/>
    </w:pPr>
    <w:rPr>
      <w:rFonts w:ascii="Calibri" w:eastAsia="Calibri" w:hAnsi="Calibri" w:cs="Arial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FB4C69"/>
  </w:style>
  <w:style w:type="character" w:customStyle="1" w:styleId="gt-baf-back">
    <w:name w:val="gt-baf-back"/>
    <w:rsid w:val="00FB4C69"/>
  </w:style>
  <w:style w:type="paragraph" w:customStyle="1" w:styleId="Affiliation">
    <w:name w:val="Affiliation"/>
    <w:rsid w:val="00FB4C69"/>
    <w:pPr>
      <w:spacing w:after="0" w:line="240" w:lineRule="auto"/>
      <w:jc w:val="center"/>
    </w:pPr>
    <w:rPr>
      <w:rFonts w:ascii="Times New Roman" w:eastAsia="SimSun" w:hAnsi="Times New Roman" w:cs="Times New Roman"/>
      <w:sz w:val="20"/>
      <w:szCs w:val="20"/>
    </w:rPr>
  </w:style>
  <w:style w:type="paragraph" w:styleId="ae">
    <w:name w:val="table of figures"/>
    <w:basedOn w:val="a"/>
    <w:next w:val="a"/>
    <w:uiPriority w:val="99"/>
    <w:unhideWhenUsed/>
    <w:rsid w:val="00FB4C69"/>
    <w:pPr>
      <w:bidi w:val="0"/>
      <w:spacing w:after="0"/>
    </w:pPr>
    <w:rPr>
      <w:rFonts w:ascii="Calibri" w:eastAsia="Calibri" w:hAnsi="Calibri" w:cs="Arial"/>
      <w:lang w:val="en-GB"/>
    </w:rPr>
  </w:style>
  <w:style w:type="character" w:styleId="Hyperlink">
    <w:name w:val="Hyperlink"/>
    <w:uiPriority w:val="99"/>
    <w:unhideWhenUsed/>
    <w:rsid w:val="00FB4C69"/>
    <w:rPr>
      <w:color w:val="0563C1"/>
      <w:u w:val="single"/>
    </w:rPr>
  </w:style>
  <w:style w:type="character" w:customStyle="1" w:styleId="Char2">
    <w:name w:val="نص في بالون Char"/>
    <w:basedOn w:val="a0"/>
    <w:link w:val="af"/>
    <w:uiPriority w:val="99"/>
    <w:semiHidden/>
    <w:rsid w:val="00FB4C69"/>
    <w:rPr>
      <w:rFonts w:ascii="Tahoma" w:hAnsi="Tahoma" w:cs="Tahoma"/>
      <w:sz w:val="16"/>
      <w:szCs w:val="16"/>
      <w:lang w:val="en-GB"/>
    </w:rPr>
  </w:style>
  <w:style w:type="paragraph" w:styleId="af">
    <w:name w:val="Balloon Text"/>
    <w:basedOn w:val="a"/>
    <w:link w:val="Char2"/>
    <w:uiPriority w:val="99"/>
    <w:semiHidden/>
    <w:unhideWhenUsed/>
    <w:rsid w:val="00FB4C69"/>
    <w:pPr>
      <w:bidi w:val="0"/>
      <w:spacing w:after="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Char10">
    <w:name w:val="نص في بالون Char1"/>
    <w:basedOn w:val="a0"/>
    <w:uiPriority w:val="99"/>
    <w:semiHidden/>
    <w:rsid w:val="00FB4C69"/>
    <w:rPr>
      <w:rFonts w:ascii="Tahoma" w:hAnsi="Tahoma" w:cs="Tahoma"/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FB4C69"/>
    <w:rPr>
      <w:rFonts w:ascii="Calibri Light" w:eastAsia="Times New Roman" w:hAnsi="Calibri Light" w:cs="Cooper Black"/>
      <w:b/>
      <w:bCs/>
      <w:sz w:val="32"/>
      <w:szCs w:val="32"/>
      <w:lang w:val="en"/>
    </w:rPr>
  </w:style>
  <w:style w:type="paragraph" w:styleId="20">
    <w:name w:val="toc 2"/>
    <w:basedOn w:val="a"/>
    <w:next w:val="a"/>
    <w:uiPriority w:val="39"/>
    <w:unhideWhenUsed/>
    <w:rsid w:val="00FB4C69"/>
    <w:pPr>
      <w:bidi w:val="0"/>
      <w:spacing w:after="0" w:line="240" w:lineRule="auto"/>
      <w:jc w:val="both"/>
    </w:pPr>
    <w:rPr>
      <w:rFonts w:ascii="Times New Roman" w:eastAsia="Calibri" w:hAnsi="Times New Roman" w:cs="Arial"/>
      <w:sz w:val="24"/>
    </w:rPr>
  </w:style>
  <w:style w:type="paragraph" w:styleId="11">
    <w:name w:val="toc 1"/>
    <w:basedOn w:val="a"/>
    <w:next w:val="a"/>
    <w:uiPriority w:val="39"/>
    <w:unhideWhenUsed/>
    <w:rsid w:val="00FB4C69"/>
    <w:pPr>
      <w:tabs>
        <w:tab w:val="right" w:leader="dot" w:pos="9392"/>
      </w:tabs>
      <w:bidi w:val="0"/>
      <w:spacing w:before="240" w:after="240" w:line="240" w:lineRule="auto"/>
      <w:jc w:val="both"/>
    </w:pPr>
    <w:rPr>
      <w:rFonts w:ascii="Times New Roman" w:eastAsia="Calibri" w:hAnsi="Times New Roman" w:cs="Arial"/>
      <w:b/>
      <w:bCs/>
      <w:noProof/>
      <w:sz w:val="24"/>
      <w:lang w:bidi="he-IL"/>
    </w:rPr>
  </w:style>
  <w:style w:type="paragraph" w:styleId="30">
    <w:name w:val="toc 3"/>
    <w:basedOn w:val="a"/>
    <w:next w:val="a"/>
    <w:uiPriority w:val="39"/>
    <w:unhideWhenUsed/>
    <w:rsid w:val="00FB4C69"/>
    <w:pPr>
      <w:bidi w:val="0"/>
      <w:spacing w:after="0" w:line="240" w:lineRule="auto"/>
      <w:ind w:left="482"/>
      <w:jc w:val="both"/>
    </w:pPr>
    <w:rPr>
      <w:rFonts w:ascii="Times New Roman" w:eastAsia="Calibri" w:hAnsi="Times New Roman" w:cs="Arial"/>
      <w:sz w:val="24"/>
    </w:rPr>
  </w:style>
  <w:style w:type="paragraph" w:customStyle="1" w:styleId="710">
    <w:name w:val="جدول محتويات 71"/>
    <w:basedOn w:val="a"/>
    <w:next w:val="a"/>
    <w:autoRedefine/>
    <w:uiPriority w:val="39"/>
    <w:unhideWhenUsed/>
    <w:rsid w:val="00FB4C69"/>
    <w:pPr>
      <w:bidi w:val="0"/>
      <w:spacing w:after="100" w:line="259" w:lineRule="auto"/>
      <w:ind w:left="1320"/>
    </w:pPr>
    <w:rPr>
      <w:rFonts w:eastAsia="Times New Roman"/>
    </w:rPr>
  </w:style>
  <w:style w:type="paragraph" w:styleId="40">
    <w:name w:val="toc 4"/>
    <w:basedOn w:val="a"/>
    <w:next w:val="a"/>
    <w:uiPriority w:val="39"/>
    <w:unhideWhenUsed/>
    <w:rsid w:val="00FB4C69"/>
    <w:pPr>
      <w:bidi w:val="0"/>
      <w:spacing w:after="0" w:line="240" w:lineRule="auto"/>
      <w:ind w:left="720"/>
      <w:jc w:val="both"/>
    </w:pPr>
    <w:rPr>
      <w:rFonts w:ascii="Times New Roman" w:eastAsia="Calibri" w:hAnsi="Times New Roman" w:cs="Arial"/>
      <w:sz w:val="24"/>
    </w:rPr>
  </w:style>
  <w:style w:type="paragraph" w:styleId="50">
    <w:name w:val="toc 5"/>
    <w:basedOn w:val="a"/>
    <w:next w:val="a"/>
    <w:uiPriority w:val="39"/>
    <w:unhideWhenUsed/>
    <w:rsid w:val="00FB4C69"/>
    <w:pPr>
      <w:bidi w:val="0"/>
      <w:spacing w:after="0" w:line="240" w:lineRule="auto"/>
      <w:jc w:val="both"/>
    </w:pPr>
    <w:rPr>
      <w:rFonts w:ascii="Times New Roman" w:eastAsia="Calibri" w:hAnsi="Times New Roman" w:cs="Arial"/>
      <w:sz w:val="24"/>
    </w:rPr>
  </w:style>
  <w:style w:type="paragraph" w:styleId="60">
    <w:name w:val="toc 6"/>
    <w:basedOn w:val="a"/>
    <w:next w:val="a"/>
    <w:uiPriority w:val="39"/>
    <w:unhideWhenUsed/>
    <w:rsid w:val="00FB4C69"/>
    <w:pPr>
      <w:bidi w:val="0"/>
      <w:spacing w:after="0" w:line="240" w:lineRule="auto"/>
      <w:jc w:val="both"/>
    </w:pPr>
    <w:rPr>
      <w:rFonts w:ascii="Times New Roman" w:eastAsia="Calibri" w:hAnsi="Times New Roman" w:cs="Arial"/>
      <w:sz w:val="24"/>
    </w:rPr>
  </w:style>
  <w:style w:type="paragraph" w:customStyle="1" w:styleId="81">
    <w:name w:val="جدول محتويات 81"/>
    <w:basedOn w:val="a"/>
    <w:next w:val="a"/>
    <w:autoRedefine/>
    <w:uiPriority w:val="39"/>
    <w:unhideWhenUsed/>
    <w:rsid w:val="00FB4C69"/>
    <w:pPr>
      <w:bidi w:val="0"/>
      <w:spacing w:after="100" w:line="259" w:lineRule="auto"/>
      <w:ind w:left="1540"/>
    </w:pPr>
    <w:rPr>
      <w:rFonts w:eastAsia="Times New Roman"/>
    </w:rPr>
  </w:style>
  <w:style w:type="paragraph" w:customStyle="1" w:styleId="91">
    <w:name w:val="جدول محتويات 91"/>
    <w:basedOn w:val="a"/>
    <w:next w:val="a"/>
    <w:autoRedefine/>
    <w:uiPriority w:val="39"/>
    <w:unhideWhenUsed/>
    <w:rsid w:val="00FB4C69"/>
    <w:pPr>
      <w:bidi w:val="0"/>
      <w:spacing w:after="100" w:line="259" w:lineRule="auto"/>
      <w:ind w:left="1760"/>
    </w:pPr>
    <w:rPr>
      <w:rFonts w:eastAsia="Times New Roman"/>
    </w:rPr>
  </w:style>
  <w:style w:type="character" w:customStyle="1" w:styleId="2Char1">
    <w:name w:val="عنوان 2 Char1"/>
    <w:basedOn w:val="a0"/>
    <w:link w:val="2"/>
    <w:uiPriority w:val="9"/>
    <w:semiHidden/>
    <w:rsid w:val="00FB4C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Char1">
    <w:name w:val="عنوان 4 Char1"/>
    <w:basedOn w:val="a0"/>
    <w:link w:val="4"/>
    <w:uiPriority w:val="9"/>
    <w:semiHidden/>
    <w:rsid w:val="00FB4C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7Char1">
    <w:name w:val="عنوان 7 Char1"/>
    <w:basedOn w:val="a0"/>
    <w:link w:val="7"/>
    <w:uiPriority w:val="9"/>
    <w:semiHidden/>
    <w:rsid w:val="00FB4C69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249A0-2C9B-4E7B-9AC1-2C0209FF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</cp:revision>
  <dcterms:created xsi:type="dcterms:W3CDTF">2019-01-06T15:57:00Z</dcterms:created>
  <dcterms:modified xsi:type="dcterms:W3CDTF">2019-01-06T15:59:00Z</dcterms:modified>
</cp:coreProperties>
</file>