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21B" w:rsidRDefault="00345091" w:rsidP="00345091">
      <w:pPr>
        <w:pStyle w:val="Heading1"/>
        <w:bidi/>
      </w:pPr>
      <w:r>
        <w:rPr>
          <w:rFonts w:cs="Calibri"/>
          <w:rtl/>
        </w:rPr>
        <w:t>دليل</w:t>
      </w:r>
      <w:r>
        <w:t xml:space="preserve"> </w:t>
      </w:r>
      <w:r>
        <w:rPr>
          <w:rFonts w:cs="Calibri"/>
          <w:rtl/>
        </w:rPr>
        <w:t>إعداد</w:t>
      </w:r>
      <w:r>
        <w:t xml:space="preserve"> Zoho App Password </w:t>
      </w:r>
      <w:r>
        <w:rPr>
          <w:rFonts w:cs="Calibri"/>
          <w:rtl/>
        </w:rPr>
        <w:t>لاستخدامه</w:t>
      </w:r>
      <w:r>
        <w:t xml:space="preserve"> </w:t>
      </w:r>
      <w:r>
        <w:rPr>
          <w:rFonts w:cs="Calibri"/>
          <w:rtl/>
        </w:rPr>
        <w:t>في</w:t>
      </w:r>
      <w:r>
        <w:t xml:space="preserve"> Microsoft Access</w:t>
      </w:r>
    </w:p>
    <w:p w:rsidR="000E021B" w:rsidRDefault="000E021B" w:rsidP="00345091">
      <w:pPr>
        <w:bidi/>
      </w:pPr>
    </w:p>
    <w:p w:rsidR="000E021B" w:rsidRDefault="00345091" w:rsidP="00345091">
      <w:pPr>
        <w:bidi/>
      </w:pPr>
      <w:r>
        <w:t xml:space="preserve">1- </w:t>
      </w:r>
      <w:r>
        <w:rPr>
          <w:rFonts w:cs="Times New Roman"/>
          <w:rtl/>
        </w:rPr>
        <w:t>إنشاء</w:t>
      </w:r>
      <w:r>
        <w:t xml:space="preserve"> </w:t>
      </w:r>
      <w:r>
        <w:rPr>
          <w:rFonts w:cs="Times New Roman"/>
          <w:rtl/>
        </w:rPr>
        <w:t>حساب</w:t>
      </w:r>
      <w:r>
        <w:t xml:space="preserve"> Zoho Mail</w:t>
      </w:r>
    </w:p>
    <w:p w:rsidR="000E021B" w:rsidRDefault="00345091" w:rsidP="00345091">
      <w:pPr>
        <w:bidi/>
      </w:pPr>
      <w:r>
        <w:rPr>
          <w:rFonts w:cs="Times New Roman"/>
          <w:rtl/>
        </w:rPr>
        <w:t>ادخل</w:t>
      </w:r>
      <w:r>
        <w:t xml:space="preserve"> </w:t>
      </w:r>
      <w:r>
        <w:rPr>
          <w:rFonts w:cs="Times New Roman"/>
          <w:rtl/>
        </w:rPr>
        <w:t>على</w:t>
      </w:r>
      <w:r>
        <w:t xml:space="preserve"> </w:t>
      </w:r>
      <w:r>
        <w:rPr>
          <w:rFonts w:cs="Times New Roman"/>
          <w:rtl/>
        </w:rPr>
        <w:t>الموقع</w:t>
      </w:r>
      <w:r>
        <w:t>: https://www.zoho.com/mail/</w:t>
      </w:r>
    </w:p>
    <w:p w:rsidR="000E021B" w:rsidRDefault="00345091" w:rsidP="00345091">
      <w:pPr>
        <w:bidi/>
      </w:pPr>
      <w:r>
        <w:rPr>
          <w:rFonts w:cs="Times New Roman"/>
          <w:rtl/>
        </w:rPr>
        <w:t>اضغط</w:t>
      </w:r>
      <w:r>
        <w:t xml:space="preserve"> Sign Up </w:t>
      </w:r>
      <w:r>
        <w:rPr>
          <w:rFonts w:cs="Times New Roman"/>
          <w:rtl/>
        </w:rPr>
        <w:t>وسجل</w:t>
      </w:r>
      <w:r>
        <w:t xml:space="preserve"> </w:t>
      </w:r>
      <w:r>
        <w:rPr>
          <w:rFonts w:cs="Times New Roman"/>
          <w:rtl/>
        </w:rPr>
        <w:t>بريد</w:t>
      </w:r>
      <w:r>
        <w:t xml:space="preserve"> </w:t>
      </w:r>
      <w:r>
        <w:rPr>
          <w:rFonts w:cs="Times New Roman"/>
          <w:rtl/>
        </w:rPr>
        <w:t>جديد</w:t>
      </w:r>
      <w:r>
        <w:t>.</w:t>
      </w:r>
    </w:p>
    <w:p w:rsidR="00345091" w:rsidRDefault="00345091" w:rsidP="00345091">
      <w:pPr>
        <w:bidi/>
        <w:rPr>
          <w:rFonts w:hint="cs"/>
          <w:rtl/>
          <w:lang w:bidi="ar-BH"/>
        </w:rPr>
      </w:pPr>
      <w:bookmarkStart w:id="0" w:name="_GoBack"/>
      <w:bookmarkEnd w:id="0"/>
    </w:p>
    <w:p w:rsidR="000E021B" w:rsidRDefault="00345091" w:rsidP="00345091">
      <w:pPr>
        <w:bidi/>
      </w:pPr>
      <w:r>
        <w:t xml:space="preserve">2- </w:t>
      </w:r>
      <w:r>
        <w:rPr>
          <w:rFonts w:cs="Times New Roman"/>
          <w:rtl/>
        </w:rPr>
        <w:t>تسجيل</w:t>
      </w:r>
      <w:r>
        <w:t xml:space="preserve"> </w:t>
      </w:r>
      <w:r>
        <w:rPr>
          <w:rFonts w:cs="Times New Roman"/>
          <w:rtl/>
        </w:rPr>
        <w:t>الدخول</w:t>
      </w:r>
    </w:p>
    <w:p w:rsidR="000E021B" w:rsidRDefault="00345091" w:rsidP="00345091">
      <w:pPr>
        <w:bidi/>
      </w:pPr>
      <w:r>
        <w:rPr>
          <w:rFonts w:cs="Times New Roman"/>
          <w:rtl/>
        </w:rPr>
        <w:t>ادخل</w:t>
      </w:r>
      <w:r>
        <w:t xml:space="preserve"> </w:t>
      </w:r>
      <w:r>
        <w:rPr>
          <w:rFonts w:cs="Times New Roman"/>
          <w:rtl/>
        </w:rPr>
        <w:t>على</w:t>
      </w:r>
      <w:r>
        <w:t xml:space="preserve"> </w:t>
      </w:r>
      <w:r>
        <w:rPr>
          <w:rFonts w:cs="Times New Roman"/>
          <w:rtl/>
        </w:rPr>
        <w:t>البريد</w:t>
      </w:r>
      <w:r>
        <w:t xml:space="preserve"> </w:t>
      </w:r>
      <w:r>
        <w:rPr>
          <w:rFonts w:cs="Times New Roman"/>
          <w:rtl/>
        </w:rPr>
        <w:t>الجديد</w:t>
      </w:r>
      <w:r>
        <w:t xml:space="preserve"> </w:t>
      </w:r>
      <w:r>
        <w:rPr>
          <w:rFonts w:cs="Times New Roman"/>
          <w:rtl/>
        </w:rPr>
        <w:t>ثم</w:t>
      </w:r>
      <w:r>
        <w:t xml:space="preserve"> </w:t>
      </w:r>
      <w:r>
        <w:rPr>
          <w:rFonts w:cs="Times New Roman"/>
          <w:rtl/>
        </w:rPr>
        <w:t>من</w:t>
      </w:r>
      <w:r>
        <w:t xml:space="preserve"> </w:t>
      </w:r>
      <w:r>
        <w:rPr>
          <w:rFonts w:cs="Times New Roman"/>
          <w:rtl/>
        </w:rPr>
        <w:t>القائمة</w:t>
      </w:r>
      <w:r>
        <w:t xml:space="preserve"> </w:t>
      </w:r>
      <w:proofErr w:type="gramStart"/>
      <w:r>
        <w:rPr>
          <w:rFonts w:cs="Times New Roman"/>
          <w:rtl/>
        </w:rPr>
        <w:t>اختر</w:t>
      </w:r>
      <w:proofErr w:type="gramEnd"/>
      <w:r>
        <w:t xml:space="preserve"> My Account.</w:t>
      </w:r>
    </w:p>
    <w:p w:rsidR="000E021B" w:rsidRDefault="00345091" w:rsidP="00345091">
      <w:pPr>
        <w:bidi/>
      </w:pPr>
      <w:r>
        <w:t xml:space="preserve">3- </w:t>
      </w:r>
      <w:r>
        <w:rPr>
          <w:rFonts w:cs="Times New Roman"/>
          <w:rtl/>
        </w:rPr>
        <w:t>تفعيل</w:t>
      </w:r>
      <w:r>
        <w:t xml:space="preserve"> </w:t>
      </w:r>
      <w:r>
        <w:rPr>
          <w:rFonts w:cs="Times New Roman"/>
          <w:rtl/>
        </w:rPr>
        <w:t>التحقق</w:t>
      </w:r>
      <w:r>
        <w:t xml:space="preserve"> </w:t>
      </w:r>
      <w:r>
        <w:rPr>
          <w:rFonts w:cs="Times New Roman"/>
          <w:rtl/>
        </w:rPr>
        <w:t>الثنائي</w:t>
      </w:r>
    </w:p>
    <w:p w:rsidR="000E021B" w:rsidRDefault="00345091" w:rsidP="00345091">
      <w:pPr>
        <w:bidi/>
      </w:pPr>
      <w:r>
        <w:rPr>
          <w:rFonts w:cs="Times New Roman"/>
          <w:rtl/>
        </w:rPr>
        <w:t>اذهب</w:t>
      </w:r>
      <w:r>
        <w:t xml:space="preserve"> </w:t>
      </w:r>
      <w:r>
        <w:rPr>
          <w:rFonts w:cs="Times New Roman"/>
          <w:rtl/>
        </w:rPr>
        <w:t>إلى</w:t>
      </w:r>
      <w:r>
        <w:t xml:space="preserve"> Security </w:t>
      </w:r>
      <w:r>
        <w:rPr>
          <w:rFonts w:cs="Times New Roman"/>
          <w:rtl/>
        </w:rPr>
        <w:t>ثم</w:t>
      </w:r>
      <w:r>
        <w:t xml:space="preserve"> Two Factor Authentication </w:t>
      </w:r>
      <w:r>
        <w:rPr>
          <w:rFonts w:cs="Times New Roman"/>
          <w:rtl/>
        </w:rPr>
        <w:t>وقم</w:t>
      </w:r>
      <w:r>
        <w:t xml:space="preserve"> </w:t>
      </w:r>
      <w:r>
        <w:rPr>
          <w:rFonts w:cs="Times New Roman"/>
          <w:rtl/>
        </w:rPr>
        <w:t>بتفعيله</w:t>
      </w:r>
      <w:r>
        <w:t>.</w:t>
      </w:r>
    </w:p>
    <w:p w:rsidR="000E021B" w:rsidRDefault="00345091" w:rsidP="00345091">
      <w:pPr>
        <w:bidi/>
      </w:pPr>
      <w:r>
        <w:t xml:space="preserve">4- </w:t>
      </w:r>
      <w:r>
        <w:rPr>
          <w:rFonts w:cs="Times New Roman"/>
          <w:rtl/>
        </w:rPr>
        <w:t>إنشاء</w:t>
      </w:r>
      <w:r>
        <w:t xml:space="preserve"> App Password</w:t>
      </w:r>
    </w:p>
    <w:p w:rsidR="000E021B" w:rsidRDefault="00345091" w:rsidP="00345091">
      <w:pPr>
        <w:bidi/>
      </w:pPr>
      <w:r>
        <w:rPr>
          <w:rFonts w:cs="Times New Roman"/>
          <w:rtl/>
        </w:rPr>
        <w:t>من</w:t>
      </w:r>
      <w:r>
        <w:t xml:space="preserve"> Security </w:t>
      </w:r>
      <w:r>
        <w:rPr>
          <w:rFonts w:cs="Times New Roman"/>
          <w:rtl/>
        </w:rPr>
        <w:t>اختر</w:t>
      </w:r>
      <w:r>
        <w:t xml:space="preserve"> App Passwords </w:t>
      </w:r>
      <w:r>
        <w:rPr>
          <w:rFonts w:cs="Times New Roman"/>
          <w:rtl/>
        </w:rPr>
        <w:t>ثم</w:t>
      </w:r>
      <w:r>
        <w:t xml:space="preserve"> Generate New Password.</w:t>
      </w:r>
    </w:p>
    <w:p w:rsidR="000E021B" w:rsidRDefault="00345091" w:rsidP="00345091">
      <w:pPr>
        <w:bidi/>
      </w:pPr>
      <w:r>
        <w:rPr>
          <w:rFonts w:cs="Times New Roman"/>
          <w:rtl/>
        </w:rPr>
        <w:t>سمِّه</w:t>
      </w:r>
      <w:r>
        <w:t xml:space="preserve"> AccessSMTP </w:t>
      </w:r>
      <w:r>
        <w:rPr>
          <w:rFonts w:cs="Times New Roman"/>
          <w:rtl/>
        </w:rPr>
        <w:t>وانسخ</w:t>
      </w:r>
      <w:r>
        <w:t xml:space="preserve"> </w:t>
      </w:r>
      <w:r>
        <w:rPr>
          <w:rFonts w:cs="Times New Roman"/>
          <w:rtl/>
        </w:rPr>
        <w:t>كلمة</w:t>
      </w:r>
      <w:r>
        <w:t xml:space="preserve"> </w:t>
      </w:r>
      <w:r>
        <w:rPr>
          <w:rFonts w:cs="Times New Roman"/>
          <w:rtl/>
        </w:rPr>
        <w:t>المرور</w:t>
      </w:r>
      <w:r>
        <w:t>.</w:t>
      </w:r>
    </w:p>
    <w:p w:rsidR="000E021B" w:rsidRDefault="00345091" w:rsidP="00345091">
      <w:pPr>
        <w:bidi/>
      </w:pPr>
      <w:r>
        <w:t xml:space="preserve">5- </w:t>
      </w:r>
      <w:r>
        <w:rPr>
          <w:rFonts w:cs="Times New Roman"/>
          <w:rtl/>
        </w:rPr>
        <w:t>إدخال</w:t>
      </w:r>
      <w:r>
        <w:t xml:space="preserve"> </w:t>
      </w:r>
      <w:r>
        <w:rPr>
          <w:rFonts w:cs="Times New Roman"/>
          <w:rtl/>
        </w:rPr>
        <w:t>البيانات</w:t>
      </w:r>
      <w:r>
        <w:t xml:space="preserve"> </w:t>
      </w:r>
      <w:r>
        <w:rPr>
          <w:rFonts w:cs="Times New Roman"/>
          <w:rtl/>
        </w:rPr>
        <w:t>في</w:t>
      </w:r>
      <w:r>
        <w:t xml:space="preserve"> </w:t>
      </w:r>
      <w:r>
        <w:rPr>
          <w:rFonts w:cs="Times New Roman"/>
          <w:rtl/>
        </w:rPr>
        <w:t>برنامج</w:t>
      </w:r>
      <w:r>
        <w:t xml:space="preserve"> Access</w:t>
      </w:r>
    </w:p>
    <w:p w:rsidR="000E021B" w:rsidRDefault="00345091" w:rsidP="00345091">
      <w:pPr>
        <w:bidi/>
      </w:pPr>
      <w:r>
        <w:rPr>
          <w:rFonts w:cs="Times New Roman"/>
          <w:rtl/>
        </w:rPr>
        <w:t>افتح</w:t>
      </w:r>
      <w:r>
        <w:t xml:space="preserve"> </w:t>
      </w:r>
      <w:r>
        <w:rPr>
          <w:rFonts w:cs="Times New Roman"/>
          <w:rtl/>
        </w:rPr>
        <w:t>جدول</w:t>
      </w:r>
      <w:r>
        <w:t xml:space="preserve"> tbl_MailSender</w:t>
      </w:r>
    </w:p>
    <w:p w:rsidR="000E021B" w:rsidRDefault="00345091" w:rsidP="00345091">
      <w:pPr>
        <w:bidi/>
      </w:pPr>
      <w:r>
        <w:rPr>
          <w:rFonts w:cs="Times New Roman"/>
          <w:rtl/>
        </w:rPr>
        <w:t>وأدخل</w:t>
      </w:r>
      <w:r>
        <w:t>:</w:t>
      </w:r>
    </w:p>
    <w:p w:rsidR="000E021B" w:rsidRDefault="00345091" w:rsidP="00345091">
      <w:pPr>
        <w:bidi/>
      </w:pPr>
      <w:r>
        <w:t>EmailSenderA</w:t>
      </w:r>
      <w:r>
        <w:t xml:space="preserve">ddress = </w:t>
      </w:r>
      <w:r>
        <w:rPr>
          <w:rFonts w:cs="Times New Roman"/>
          <w:rtl/>
        </w:rPr>
        <w:t>بريد</w:t>
      </w:r>
      <w:r>
        <w:t xml:space="preserve"> Zoho</w:t>
      </w:r>
    </w:p>
    <w:p w:rsidR="000E021B" w:rsidRDefault="00345091" w:rsidP="00345091">
      <w:pPr>
        <w:bidi/>
      </w:pPr>
      <w:r>
        <w:t xml:space="preserve">EmailPassword = </w:t>
      </w:r>
      <w:r>
        <w:rPr>
          <w:rFonts w:cs="Times New Roman"/>
          <w:rtl/>
        </w:rPr>
        <w:t>كلمة</w:t>
      </w:r>
      <w:r>
        <w:t xml:space="preserve"> App Password</w:t>
      </w:r>
    </w:p>
    <w:p w:rsidR="000E021B" w:rsidRDefault="00345091" w:rsidP="00345091">
      <w:pPr>
        <w:bidi/>
      </w:pPr>
      <w:r>
        <w:t>SMTPServer = smtp.zoho.com</w:t>
      </w:r>
    </w:p>
    <w:p w:rsidR="000E021B" w:rsidRDefault="00345091" w:rsidP="00345091">
      <w:pPr>
        <w:bidi/>
      </w:pPr>
      <w:r>
        <w:t>SMTPPort = 587</w:t>
      </w:r>
    </w:p>
    <w:p w:rsidR="000E021B" w:rsidRDefault="00345091" w:rsidP="00345091">
      <w:pPr>
        <w:bidi/>
      </w:pPr>
      <w:proofErr w:type="spellStart"/>
      <w:r>
        <w:t>UseSSL</w:t>
      </w:r>
      <w:proofErr w:type="spellEnd"/>
      <w:r>
        <w:t xml:space="preserve"> = True</w:t>
      </w:r>
    </w:p>
    <w:p w:rsidR="000E021B" w:rsidRDefault="00345091" w:rsidP="00345091">
      <w:pPr>
        <w:bidi/>
      </w:pPr>
      <w:r>
        <w:t xml:space="preserve">6- </w:t>
      </w:r>
      <w:r>
        <w:rPr>
          <w:rFonts w:cs="Times New Roman"/>
          <w:rtl/>
        </w:rPr>
        <w:t>حفظ</w:t>
      </w:r>
      <w:r>
        <w:t xml:space="preserve"> </w:t>
      </w:r>
      <w:r>
        <w:rPr>
          <w:rFonts w:cs="Times New Roman"/>
          <w:rtl/>
        </w:rPr>
        <w:t>وتجربة</w:t>
      </w:r>
      <w:r>
        <w:t xml:space="preserve"> </w:t>
      </w:r>
      <w:r>
        <w:rPr>
          <w:rFonts w:cs="Times New Roman"/>
          <w:rtl/>
        </w:rPr>
        <w:t>الإرسال</w:t>
      </w:r>
      <w:r>
        <w:t>.</w:t>
      </w:r>
    </w:p>
    <w:p w:rsidR="000E021B" w:rsidRDefault="00345091" w:rsidP="00345091">
      <w:pPr>
        <w:bidi/>
      </w:pPr>
      <w:r>
        <w:rPr>
          <w:rFonts w:cs="Times New Roman"/>
          <w:rtl/>
        </w:rPr>
        <w:t>ملاحظة</w:t>
      </w:r>
      <w:r>
        <w:t>:</w:t>
      </w:r>
    </w:p>
    <w:p w:rsidR="000E021B" w:rsidRDefault="00345091" w:rsidP="00345091">
      <w:pPr>
        <w:bidi/>
      </w:pPr>
      <w:r>
        <w:rPr>
          <w:rFonts w:cs="Times New Roman"/>
          <w:rtl/>
        </w:rPr>
        <w:t>لا</w:t>
      </w:r>
      <w:r>
        <w:t xml:space="preserve"> </w:t>
      </w:r>
      <w:r>
        <w:rPr>
          <w:rFonts w:cs="Times New Roman"/>
          <w:rtl/>
        </w:rPr>
        <w:t>تشارك</w:t>
      </w:r>
      <w:r>
        <w:t xml:space="preserve"> </w:t>
      </w:r>
      <w:r>
        <w:rPr>
          <w:rFonts w:cs="Times New Roman"/>
          <w:rtl/>
        </w:rPr>
        <w:t>كلمة</w:t>
      </w:r>
      <w:r>
        <w:t xml:space="preserve"> </w:t>
      </w:r>
      <w:r>
        <w:rPr>
          <w:rFonts w:cs="Times New Roman"/>
          <w:rtl/>
        </w:rPr>
        <w:t>المرور</w:t>
      </w:r>
      <w:r>
        <w:t xml:space="preserve"> </w:t>
      </w:r>
      <w:r>
        <w:rPr>
          <w:rFonts w:cs="Times New Roman"/>
          <w:rtl/>
        </w:rPr>
        <w:t>مع</w:t>
      </w:r>
      <w:r>
        <w:t xml:space="preserve"> </w:t>
      </w:r>
      <w:r>
        <w:rPr>
          <w:rFonts w:cs="Times New Roman"/>
          <w:rtl/>
        </w:rPr>
        <w:t>أي</w:t>
      </w:r>
      <w:r>
        <w:t xml:space="preserve"> </w:t>
      </w:r>
      <w:r>
        <w:rPr>
          <w:rFonts w:cs="Times New Roman"/>
          <w:rtl/>
        </w:rPr>
        <w:t>شخص</w:t>
      </w:r>
      <w:r>
        <w:t>.</w:t>
      </w:r>
    </w:p>
    <w:p w:rsidR="000E021B" w:rsidRDefault="000E021B" w:rsidP="00345091">
      <w:pPr>
        <w:bidi/>
      </w:pPr>
    </w:p>
    <w:sectPr w:rsidR="000E021B" w:rsidSect="00345091">
      <w:pgSz w:w="12240" w:h="15840"/>
      <w:pgMar w:top="142" w:right="900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021B"/>
    <w:rsid w:val="0015074B"/>
    <w:rsid w:val="0029639D"/>
    <w:rsid w:val="00326F90"/>
    <w:rsid w:val="0034509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23DE47-098B-4236-83E5-C2EC532C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3</cp:revision>
  <dcterms:created xsi:type="dcterms:W3CDTF">2013-12-23T23:15:00Z</dcterms:created>
  <dcterms:modified xsi:type="dcterms:W3CDTF">2026-02-11T20:40:00Z</dcterms:modified>
  <cp:category/>
</cp:coreProperties>
</file>