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D35" w:rsidRDefault="00CE789B" w:rsidP="00CE789B">
      <w:pPr>
        <w:pStyle w:val="Heading1"/>
        <w:bidi/>
      </w:pPr>
      <w:r>
        <w:rPr>
          <w:rFonts w:cs="Calibri"/>
          <w:rtl/>
        </w:rPr>
        <w:t>دليل</w:t>
      </w:r>
      <w:r>
        <w:t xml:space="preserve"> Zoho </w:t>
      </w:r>
      <w:r>
        <w:rPr>
          <w:rFonts w:cs="Calibri"/>
          <w:rtl/>
        </w:rPr>
        <w:t>مع</w:t>
      </w:r>
      <w:r>
        <w:t xml:space="preserve"> Access</w:t>
      </w:r>
    </w:p>
    <w:p w:rsidR="00B70D35" w:rsidRDefault="00B70D35" w:rsidP="00CE789B">
      <w:pPr>
        <w:bidi/>
      </w:pPr>
    </w:p>
    <w:p w:rsidR="00B70D35" w:rsidRDefault="00CE789B" w:rsidP="00CE789B">
      <w:pPr>
        <w:bidi/>
      </w:pPr>
      <w:r>
        <w:t xml:space="preserve">1- </w:t>
      </w:r>
      <w:r>
        <w:rPr>
          <w:rFonts w:cs="Times New Roman"/>
          <w:rtl/>
        </w:rPr>
        <w:t>ادخل</w:t>
      </w:r>
      <w:r>
        <w:t xml:space="preserve"> </w:t>
      </w:r>
      <w:r>
        <w:rPr>
          <w:rFonts w:cs="Times New Roman"/>
          <w:rtl/>
        </w:rPr>
        <w:t>إلى</w:t>
      </w:r>
      <w:r>
        <w:t xml:space="preserve"> https://www.zoho.com/mail</w:t>
      </w:r>
    </w:p>
    <w:p w:rsidR="00B70D35" w:rsidRDefault="00CE789B" w:rsidP="00CE789B">
      <w:pPr>
        <w:bidi/>
      </w:pPr>
      <w:r>
        <w:t xml:space="preserve">2- </w:t>
      </w:r>
      <w:r>
        <w:rPr>
          <w:rFonts w:cs="Times New Roman"/>
          <w:rtl/>
        </w:rPr>
        <w:t>اضغط</w:t>
      </w:r>
      <w:r>
        <w:t xml:space="preserve"> Sign Up </w:t>
      </w:r>
      <w:r>
        <w:rPr>
          <w:rFonts w:cs="Times New Roman"/>
          <w:rtl/>
        </w:rPr>
        <w:t>وسجل</w:t>
      </w:r>
      <w:r>
        <w:t xml:space="preserve"> </w:t>
      </w:r>
      <w:r>
        <w:rPr>
          <w:rFonts w:cs="Times New Roman"/>
          <w:rtl/>
        </w:rPr>
        <w:t>بريدك</w:t>
      </w:r>
      <w:r>
        <w:t>.</w:t>
      </w:r>
    </w:p>
    <w:p w:rsidR="00B70D35" w:rsidRDefault="00CE789B" w:rsidP="00CE789B">
      <w:pPr>
        <w:bidi/>
      </w:pPr>
      <w:r>
        <w:t xml:space="preserve">3- </w:t>
      </w:r>
      <w:r>
        <w:rPr>
          <w:rFonts w:cs="Times New Roman"/>
          <w:rtl/>
        </w:rPr>
        <w:t>فعّل</w:t>
      </w:r>
      <w:r>
        <w:t xml:space="preserve"> </w:t>
      </w:r>
      <w:r>
        <w:rPr>
          <w:rFonts w:cs="Times New Roman"/>
          <w:rtl/>
        </w:rPr>
        <w:t>الحساب</w:t>
      </w:r>
      <w:r>
        <w:t xml:space="preserve"> </w:t>
      </w:r>
      <w:r>
        <w:rPr>
          <w:rFonts w:cs="Times New Roman"/>
          <w:rtl/>
        </w:rPr>
        <w:t>من</w:t>
      </w:r>
      <w:r>
        <w:t xml:space="preserve"> </w:t>
      </w:r>
      <w:r>
        <w:rPr>
          <w:rFonts w:cs="Times New Roman"/>
          <w:rtl/>
        </w:rPr>
        <w:t>الإيميل</w:t>
      </w:r>
      <w:r>
        <w:t>.</w:t>
      </w:r>
    </w:p>
    <w:p w:rsidR="00B70D35" w:rsidRDefault="00CE789B" w:rsidP="00CE789B">
      <w:pPr>
        <w:bidi/>
      </w:pPr>
      <w:r>
        <w:t xml:space="preserve">4- </w:t>
      </w:r>
      <w:r>
        <w:rPr>
          <w:rFonts w:cs="Times New Roman"/>
          <w:rtl/>
        </w:rPr>
        <w:t>اضغط</w:t>
      </w:r>
      <w:r>
        <w:t xml:space="preserve"> </w:t>
      </w:r>
      <w:r>
        <w:rPr>
          <w:rFonts w:cs="Times New Roman"/>
          <w:rtl/>
        </w:rPr>
        <w:t>صورة</w:t>
      </w:r>
      <w:r>
        <w:t xml:space="preserve"> </w:t>
      </w:r>
      <w:r>
        <w:rPr>
          <w:rFonts w:cs="Times New Roman"/>
          <w:rtl/>
        </w:rPr>
        <w:t>الحساب</w:t>
      </w:r>
      <w:r>
        <w:t xml:space="preserve"> &gt; My Account.</w:t>
      </w:r>
    </w:p>
    <w:p w:rsidR="00B70D35" w:rsidRDefault="00CE789B" w:rsidP="00CE789B">
      <w:pPr>
        <w:bidi/>
      </w:pPr>
      <w:r>
        <w:t xml:space="preserve">5- </w:t>
      </w:r>
      <w:r>
        <w:rPr>
          <w:rFonts w:cs="Times New Roman"/>
          <w:rtl/>
        </w:rPr>
        <w:t>اختر</w:t>
      </w:r>
      <w:r>
        <w:t xml:space="preserve"> Security </w:t>
      </w:r>
      <w:r>
        <w:rPr>
          <w:rFonts w:cs="Times New Roman"/>
          <w:rtl/>
        </w:rPr>
        <w:t>ثم</w:t>
      </w:r>
      <w:r>
        <w:t xml:space="preserve"> App Password.</w:t>
      </w:r>
    </w:p>
    <w:p w:rsidR="00B70D35" w:rsidRDefault="00CE789B" w:rsidP="00CE789B">
      <w:pPr>
        <w:bidi/>
      </w:pPr>
      <w:r>
        <w:t xml:space="preserve">6- </w:t>
      </w:r>
      <w:r>
        <w:rPr>
          <w:rFonts w:cs="Times New Roman"/>
          <w:rtl/>
        </w:rPr>
        <w:t>اضغط</w:t>
      </w:r>
      <w:r>
        <w:t xml:space="preserve"> Generate </w:t>
      </w:r>
      <w:r>
        <w:rPr>
          <w:rFonts w:cs="Times New Roman"/>
          <w:rtl/>
        </w:rPr>
        <w:t>وسمّه</w:t>
      </w:r>
      <w:r>
        <w:t xml:space="preserve"> Access.</w:t>
      </w:r>
    </w:p>
    <w:p w:rsidR="00B70D35" w:rsidRDefault="00CE789B" w:rsidP="00CE789B">
      <w:pPr>
        <w:bidi/>
      </w:pPr>
      <w:r>
        <w:t xml:space="preserve">7- </w:t>
      </w:r>
      <w:r>
        <w:rPr>
          <w:rFonts w:cs="Times New Roman"/>
          <w:rtl/>
        </w:rPr>
        <w:t>انسخ</w:t>
      </w:r>
      <w:r>
        <w:t xml:space="preserve"> </w:t>
      </w:r>
      <w:r>
        <w:rPr>
          <w:rFonts w:cs="Times New Roman"/>
          <w:rtl/>
        </w:rPr>
        <w:t>كلمة</w:t>
      </w:r>
      <w:r>
        <w:t xml:space="preserve"> </w:t>
      </w:r>
      <w:r>
        <w:rPr>
          <w:rFonts w:cs="Times New Roman"/>
          <w:rtl/>
        </w:rPr>
        <w:t>المرور</w:t>
      </w:r>
      <w:r>
        <w:t xml:space="preserve"> (12 </w:t>
      </w:r>
      <w:r>
        <w:rPr>
          <w:rFonts w:cs="Times New Roman"/>
          <w:rtl/>
        </w:rPr>
        <w:t>حرف</w:t>
      </w:r>
      <w:r>
        <w:t>).</w:t>
      </w:r>
    </w:p>
    <w:p w:rsidR="00B70D35" w:rsidRDefault="00B70D35" w:rsidP="00CE789B">
      <w:pPr>
        <w:bidi/>
      </w:pPr>
    </w:p>
    <w:p w:rsidR="00B70D35" w:rsidRDefault="00CE789B" w:rsidP="00CE789B">
      <w:pPr>
        <w:bidi/>
      </w:pPr>
      <w:r>
        <w:rPr>
          <w:rFonts w:cs="Times New Roman"/>
          <w:rtl/>
        </w:rPr>
        <w:t>داخل</w:t>
      </w:r>
      <w:r>
        <w:t xml:space="preserve"> </w:t>
      </w:r>
      <w:r>
        <w:t>Access:</w:t>
      </w:r>
    </w:p>
    <w:p w:rsidR="00B70D35" w:rsidRDefault="00CE789B" w:rsidP="00CE789B">
      <w:pPr>
        <w:bidi/>
      </w:pPr>
      <w:r>
        <w:t xml:space="preserve">- </w:t>
      </w:r>
      <w:r>
        <w:rPr>
          <w:rFonts w:cs="Times New Roman"/>
          <w:rtl/>
        </w:rPr>
        <w:t>افتح</w:t>
      </w:r>
      <w:r>
        <w:t xml:space="preserve"> </w:t>
      </w:r>
      <w:r>
        <w:rPr>
          <w:rFonts w:cs="Times New Roman"/>
          <w:rtl/>
        </w:rPr>
        <w:t>جدول</w:t>
      </w:r>
      <w:r>
        <w:t xml:space="preserve"> tbl_MailSender</w:t>
      </w:r>
    </w:p>
    <w:p w:rsidR="00B70D35" w:rsidRDefault="00CE789B" w:rsidP="00CE789B">
      <w:pPr>
        <w:bidi/>
      </w:pPr>
      <w:r>
        <w:t xml:space="preserve">- </w:t>
      </w:r>
      <w:r>
        <w:rPr>
          <w:rFonts w:cs="Times New Roman"/>
          <w:rtl/>
        </w:rPr>
        <w:t>ضع</w:t>
      </w:r>
      <w:r>
        <w:t>:</w:t>
      </w:r>
    </w:p>
    <w:p w:rsidR="00B70D35" w:rsidRDefault="00CE789B" w:rsidP="00CE789B">
      <w:pPr>
        <w:bidi/>
      </w:pPr>
      <w:r>
        <w:t xml:space="preserve">EmailSenderAddress = </w:t>
      </w:r>
      <w:r>
        <w:rPr>
          <w:rFonts w:cs="Times New Roman"/>
          <w:rtl/>
        </w:rPr>
        <w:t>بريد</w:t>
      </w:r>
      <w:r>
        <w:t xml:space="preserve"> Zoho</w:t>
      </w:r>
    </w:p>
    <w:p w:rsidR="00B70D35" w:rsidRDefault="00CE789B" w:rsidP="00CE789B">
      <w:pPr>
        <w:bidi/>
      </w:pPr>
      <w:r>
        <w:t xml:space="preserve">AppPassword = </w:t>
      </w:r>
      <w:r>
        <w:rPr>
          <w:rFonts w:cs="Times New Roman"/>
          <w:rtl/>
        </w:rPr>
        <w:t>كلمة</w:t>
      </w:r>
      <w:r>
        <w:t xml:space="preserve"> </w:t>
      </w:r>
      <w:r>
        <w:rPr>
          <w:rFonts w:cs="Times New Roman"/>
          <w:rtl/>
        </w:rPr>
        <w:t>المرور</w:t>
      </w:r>
    </w:p>
    <w:p w:rsidR="00B70D35" w:rsidRDefault="00CE789B" w:rsidP="00CE789B">
      <w:pPr>
        <w:bidi/>
      </w:pPr>
      <w:r>
        <w:t>SMTPServer = smtp.zoho.com</w:t>
      </w:r>
    </w:p>
    <w:p w:rsidR="00B70D35" w:rsidRDefault="00CE789B" w:rsidP="00CE789B">
      <w:pPr>
        <w:bidi/>
      </w:pPr>
      <w:r>
        <w:t>SMTPPort = 587</w:t>
      </w:r>
    </w:p>
    <w:p w:rsidR="00B70D35" w:rsidRDefault="00B70D35" w:rsidP="00CE789B">
      <w:pPr>
        <w:bidi/>
      </w:pPr>
    </w:p>
    <w:p w:rsidR="00B70D35" w:rsidRDefault="00CE789B" w:rsidP="00CE789B">
      <w:pPr>
        <w:bidi/>
      </w:pPr>
      <w:r>
        <w:rPr>
          <w:rFonts w:cs="Times New Roman"/>
          <w:rtl/>
        </w:rPr>
        <w:t>في</w:t>
      </w:r>
      <w:r>
        <w:t xml:space="preserve"> </w:t>
      </w:r>
      <w:r>
        <w:rPr>
          <w:rFonts w:cs="Times New Roman"/>
          <w:rtl/>
        </w:rPr>
        <w:t>نموذج</w:t>
      </w:r>
      <w:r>
        <w:t xml:space="preserve"> </w:t>
      </w:r>
      <w:r>
        <w:rPr>
          <w:rFonts w:cs="Times New Roman"/>
          <w:rtl/>
        </w:rPr>
        <w:t>الموظفين</w:t>
      </w:r>
      <w:r>
        <w:t>:</w:t>
      </w:r>
    </w:p>
    <w:p w:rsidR="00B70D35" w:rsidRDefault="00CE789B" w:rsidP="00CE789B">
      <w:pPr>
        <w:bidi/>
      </w:pPr>
      <w:r>
        <w:t xml:space="preserve">- </w:t>
      </w:r>
      <w:r>
        <w:rPr>
          <w:rFonts w:cs="Times New Roman"/>
          <w:rtl/>
        </w:rPr>
        <w:t>فعّل</w:t>
      </w:r>
      <w:r>
        <w:t xml:space="preserve"> IsActive </w:t>
      </w:r>
      <w:r>
        <w:rPr>
          <w:rFonts w:cs="Times New Roman"/>
          <w:rtl/>
        </w:rPr>
        <w:t>للمرسل</w:t>
      </w:r>
      <w:r>
        <w:t xml:space="preserve"> </w:t>
      </w:r>
      <w:r>
        <w:rPr>
          <w:rFonts w:cs="Times New Roman"/>
          <w:rtl/>
        </w:rPr>
        <w:t>إليهم</w:t>
      </w:r>
    </w:p>
    <w:p w:rsidR="00B70D35" w:rsidRDefault="00CE789B" w:rsidP="00CE789B">
      <w:pPr>
        <w:bidi/>
      </w:pPr>
      <w:r>
        <w:t xml:space="preserve">- </w:t>
      </w:r>
      <w:r>
        <w:rPr>
          <w:rFonts w:cs="Times New Roman"/>
          <w:rtl/>
        </w:rPr>
        <w:t>تأكد</w:t>
      </w:r>
      <w:r>
        <w:t xml:space="preserve"> </w:t>
      </w:r>
      <w:r>
        <w:rPr>
          <w:rFonts w:cs="Times New Roman"/>
          <w:rtl/>
        </w:rPr>
        <w:t>من</w:t>
      </w:r>
      <w:r>
        <w:t xml:space="preserve"> EmailRecipientAddress</w:t>
      </w:r>
    </w:p>
    <w:p w:rsidR="00B70D35" w:rsidRDefault="00B70D35" w:rsidP="00CE789B">
      <w:pPr>
        <w:bidi/>
      </w:pPr>
    </w:p>
    <w:p w:rsidR="00B70D35" w:rsidRDefault="00CE789B" w:rsidP="00CE789B">
      <w:pPr>
        <w:bidi/>
      </w:pPr>
      <w:proofErr w:type="gramStart"/>
      <w:r>
        <w:rPr>
          <w:rFonts w:cs="Times New Roman"/>
          <w:rtl/>
        </w:rPr>
        <w:t>اضغط</w:t>
      </w:r>
      <w:r>
        <w:rPr>
          <w:rFonts w:cs="Times New Roman" w:hint="cs"/>
          <w:rtl/>
        </w:rPr>
        <w:t xml:space="preserve"> </w:t>
      </w:r>
      <w:r>
        <w:t xml:space="preserve"> </w:t>
      </w:r>
      <w:r>
        <w:rPr>
          <w:rFonts w:cs="Times New Roman"/>
          <w:rtl/>
        </w:rPr>
        <w:t>زر</w:t>
      </w:r>
      <w:proofErr w:type="gramEnd"/>
      <w:r>
        <w:t xml:space="preserve"> </w:t>
      </w:r>
      <w:r>
        <w:rPr>
          <w:rFonts w:cs="Times New Roman"/>
          <w:rtl/>
        </w:rPr>
        <w:t>الإرسال</w:t>
      </w:r>
      <w:r>
        <w:t>.</w:t>
      </w:r>
    </w:p>
    <w:p w:rsidR="00B70D35" w:rsidRDefault="00B70D35">
      <w:bookmarkStart w:id="0" w:name="_GoBack"/>
      <w:bookmarkEnd w:id="0"/>
    </w:p>
    <w:sectPr w:rsidR="00B70D35" w:rsidSect="00CE789B">
      <w:pgSz w:w="12240" w:h="1584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B70D35"/>
    <w:rsid w:val="00CB0664"/>
    <w:rsid w:val="00CE789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4344D5-7EDD-4793-AF70-03793252D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2</cp:revision>
  <dcterms:created xsi:type="dcterms:W3CDTF">2013-12-23T23:15:00Z</dcterms:created>
  <dcterms:modified xsi:type="dcterms:W3CDTF">2026-02-11T20:42:00Z</dcterms:modified>
  <cp:category/>
</cp:coreProperties>
</file>