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06" w:rsidRDefault="00437358">
      <w:pPr>
        <w:pStyle w:val="Heading1"/>
      </w:pPr>
      <w:bookmarkStart w:id="0" w:name="_GoBack"/>
      <w:bookmarkEnd w:id="0"/>
      <w:r>
        <w:t>Guide Zoho avec Access</w:t>
      </w:r>
    </w:p>
    <w:p w:rsidR="00D06B06" w:rsidRDefault="00D06B06"/>
    <w:p w:rsidR="00D06B06" w:rsidRDefault="00437358">
      <w:r>
        <w:t>1- Allez sur https://www.zoho.com/mail</w:t>
      </w:r>
    </w:p>
    <w:p w:rsidR="00D06B06" w:rsidRDefault="00437358">
      <w:r>
        <w:t>2- Cliquez Sign Up.</w:t>
      </w:r>
    </w:p>
    <w:p w:rsidR="00D06B06" w:rsidRDefault="00437358">
      <w:r>
        <w:t>3- Validez votre compte.</w:t>
      </w:r>
    </w:p>
    <w:p w:rsidR="00D06B06" w:rsidRDefault="00437358">
      <w:r>
        <w:t>4- Cliquez sur l’avatar &gt; My Account.</w:t>
      </w:r>
    </w:p>
    <w:p w:rsidR="00D06B06" w:rsidRDefault="00437358">
      <w:r>
        <w:t>5- Security &gt; App Password.</w:t>
      </w:r>
    </w:p>
    <w:p w:rsidR="00D06B06" w:rsidRDefault="00437358">
      <w:r>
        <w:t>6- Generate et nommez Access.</w:t>
      </w:r>
    </w:p>
    <w:p w:rsidR="00D06B06" w:rsidRDefault="00437358">
      <w:r>
        <w:t>7- Copiez le mot de passe.</w:t>
      </w:r>
    </w:p>
    <w:p w:rsidR="00D06B06" w:rsidRDefault="00D06B06"/>
    <w:p w:rsidR="00D06B06" w:rsidRDefault="00437358">
      <w:r>
        <w:t>Dans Access:</w:t>
      </w:r>
    </w:p>
    <w:p w:rsidR="00D06B06" w:rsidRDefault="00437358">
      <w:r>
        <w:t>tbl_MailSender:</w:t>
      </w:r>
    </w:p>
    <w:p w:rsidR="00D06B06" w:rsidRDefault="00437358">
      <w:r>
        <w:t>EmailSenderAddress = email Zoho</w:t>
      </w:r>
    </w:p>
    <w:p w:rsidR="00D06B06" w:rsidRDefault="00437358">
      <w:r>
        <w:t>AppPassword = mot de passe</w:t>
      </w:r>
    </w:p>
    <w:p w:rsidR="00D06B06" w:rsidRDefault="00437358">
      <w:r>
        <w:t>SMTPServer = smtp.zoho.com</w:t>
      </w:r>
    </w:p>
    <w:p w:rsidR="00D06B06" w:rsidRDefault="00437358">
      <w:r>
        <w:t>SMTPPort = 587</w:t>
      </w:r>
    </w:p>
    <w:p w:rsidR="00D06B06" w:rsidRDefault="00D06B06"/>
    <w:p w:rsidR="00D06B06" w:rsidRDefault="00437358">
      <w:r>
        <w:t>Dans le formulaire:</w:t>
      </w:r>
    </w:p>
    <w:p w:rsidR="00D06B06" w:rsidRDefault="00437358">
      <w:r>
        <w:t>Activez IsActive</w:t>
      </w:r>
    </w:p>
    <w:p w:rsidR="00D06B06" w:rsidRDefault="00437358">
      <w:r>
        <w:t>Vérifiez EmailRecipientAddress</w:t>
      </w:r>
    </w:p>
    <w:p w:rsidR="00D06B06" w:rsidRDefault="00437358">
      <w:r>
        <w:t>Cliquez Envoyer.</w:t>
      </w:r>
    </w:p>
    <w:p w:rsidR="00D06B06" w:rsidRDefault="00D06B06"/>
    <w:sectPr w:rsidR="00D06B06" w:rsidSect="00437358">
      <w:pgSz w:w="12240" w:h="15840"/>
      <w:pgMar w:top="851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37358"/>
    <w:rsid w:val="00AA1D8D"/>
    <w:rsid w:val="00B47730"/>
    <w:rsid w:val="00CB0664"/>
    <w:rsid w:val="00D06B0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9E47D1-E927-4DF5-97DB-B48EB80E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2</cp:revision>
  <dcterms:created xsi:type="dcterms:W3CDTF">2013-12-23T23:15:00Z</dcterms:created>
  <dcterms:modified xsi:type="dcterms:W3CDTF">2026-02-11T20:44:00Z</dcterms:modified>
  <cp:category/>
</cp:coreProperties>
</file>